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343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6832"/>
      </w:tblGrid>
      <w:tr w:rsidR="000D63C5" w:rsidRPr="008B5E83" w14:paraId="0943446E" w14:textId="77777777" w:rsidTr="00491774">
        <w:tc>
          <w:tcPr>
            <w:tcW w:w="10065" w:type="dxa"/>
            <w:gridSpan w:val="2"/>
          </w:tcPr>
          <w:p w14:paraId="6291AA68" w14:textId="77777777" w:rsidR="000D63C5" w:rsidRPr="008B5E83" w:rsidRDefault="000D63C5" w:rsidP="00491774">
            <w:pPr>
              <w:pStyle w:val="BasistekstEmtio"/>
              <w:rPr>
                <w:rFonts w:cs="Arial"/>
                <w:b/>
                <w:bCs/>
                <w:szCs w:val="19"/>
              </w:rPr>
            </w:pPr>
            <w:r w:rsidRPr="008B5E83">
              <w:rPr>
                <w:rFonts w:cs="Arial"/>
                <w:b/>
                <w:bCs/>
                <w:szCs w:val="19"/>
              </w:rPr>
              <w:t>Kansendossier</w:t>
            </w:r>
          </w:p>
        </w:tc>
      </w:tr>
      <w:tr w:rsidR="000D63C5" w:rsidRPr="008B5E83" w14:paraId="76E3B844" w14:textId="77777777" w:rsidTr="00491774">
        <w:tc>
          <w:tcPr>
            <w:tcW w:w="10065" w:type="dxa"/>
            <w:gridSpan w:val="2"/>
          </w:tcPr>
          <w:p w14:paraId="74A4F1F8" w14:textId="173DA45A" w:rsidR="000D63C5" w:rsidRPr="008B5E83" w:rsidRDefault="000D63C5" w:rsidP="00491774">
            <w:pPr>
              <w:pStyle w:val="BasistekstEmtio"/>
              <w:rPr>
                <w:rFonts w:cs="Arial"/>
                <w:szCs w:val="19"/>
              </w:rPr>
            </w:pPr>
            <w:r w:rsidRPr="008B5E83">
              <w:rPr>
                <w:rFonts w:cs="Arial"/>
                <w:szCs w:val="19"/>
              </w:rPr>
              <w:t xml:space="preserve">Graag hier de extra opties beschrijven. Op welke wijze dragen deze bij aan het realiseren van de </w:t>
            </w:r>
            <w:r w:rsidR="00030CEB">
              <w:rPr>
                <w:rFonts w:cs="Arial"/>
                <w:szCs w:val="19"/>
              </w:rPr>
              <w:t>doe</w:t>
            </w:r>
            <w:r w:rsidRPr="008B5E83">
              <w:rPr>
                <w:rFonts w:cs="Arial"/>
                <w:szCs w:val="19"/>
              </w:rPr>
              <w:t>lstellingen</w:t>
            </w:r>
            <w:r w:rsidR="00030CEB">
              <w:rPr>
                <w:rFonts w:cs="Arial"/>
                <w:szCs w:val="19"/>
              </w:rPr>
              <w:t>, uitgangspunten en kaders</w:t>
            </w:r>
            <w:r w:rsidRPr="008B5E83">
              <w:rPr>
                <w:rFonts w:cs="Arial"/>
                <w:szCs w:val="19"/>
              </w:rPr>
              <w:t>? Onderbouwd met prestatie-informatie.</w:t>
            </w:r>
          </w:p>
        </w:tc>
      </w:tr>
      <w:tr w:rsidR="000D63C5" w:rsidRPr="008B5E83" w14:paraId="5E5A2297" w14:textId="77777777" w:rsidTr="00491774">
        <w:tc>
          <w:tcPr>
            <w:tcW w:w="3233" w:type="dxa"/>
          </w:tcPr>
          <w:p w14:paraId="19210E9A" w14:textId="77777777" w:rsidR="000D63C5" w:rsidRPr="008B5E83" w:rsidRDefault="000D63C5" w:rsidP="00491774">
            <w:pPr>
              <w:pStyle w:val="BasistekstEmtio"/>
              <w:rPr>
                <w:rFonts w:cs="Arial"/>
                <w:b/>
                <w:szCs w:val="19"/>
              </w:rPr>
            </w:pPr>
            <w:r w:rsidRPr="008B5E83">
              <w:rPr>
                <w:rFonts w:cs="Arial"/>
                <w:b/>
                <w:szCs w:val="19"/>
              </w:rPr>
              <w:t>Kans 1</w:t>
            </w:r>
          </w:p>
        </w:tc>
        <w:tc>
          <w:tcPr>
            <w:tcW w:w="6832" w:type="dxa"/>
          </w:tcPr>
          <w:p w14:paraId="2439F434" w14:textId="16FA117B" w:rsidR="000D63C5" w:rsidRPr="00EC18AA" w:rsidRDefault="00AC035E" w:rsidP="00491774">
            <w:pPr>
              <w:pStyle w:val="BasistekstEmtio"/>
              <w:rPr>
                <w:rFonts w:cs="Arial"/>
                <w:szCs w:val="19"/>
              </w:rPr>
            </w:pPr>
            <w:r>
              <w:rPr>
                <w:rFonts w:cs="Arial"/>
                <w:szCs w:val="19"/>
              </w:rPr>
              <w:t>Oplossing voor Toepasbare regels</w:t>
            </w:r>
          </w:p>
        </w:tc>
      </w:tr>
      <w:tr w:rsidR="000D63C5" w:rsidRPr="008B5E83" w14:paraId="5E28480B" w14:textId="77777777" w:rsidTr="00491774">
        <w:tc>
          <w:tcPr>
            <w:tcW w:w="3233" w:type="dxa"/>
          </w:tcPr>
          <w:p w14:paraId="42EDE16F" w14:textId="2DF46307" w:rsidR="000D63C5" w:rsidRPr="008B5E83" w:rsidRDefault="000D63C5" w:rsidP="00491774">
            <w:pPr>
              <w:pStyle w:val="BasistekstEmtio"/>
              <w:rPr>
                <w:rFonts w:cs="Arial"/>
                <w:szCs w:val="19"/>
              </w:rPr>
            </w:pPr>
            <w:r w:rsidRPr="008B5E83">
              <w:rPr>
                <w:rFonts w:cs="Arial"/>
                <w:szCs w:val="19"/>
              </w:rPr>
              <w:t>Op welke wijze draagt deze kans extra bij aan het realiseren van de doelstelling</w:t>
            </w:r>
            <w:r w:rsidR="00CA490C">
              <w:rPr>
                <w:rFonts w:cs="Arial"/>
                <w:szCs w:val="19"/>
              </w:rPr>
              <w:t>en, uitgangspunten en kaders</w:t>
            </w:r>
            <w:r w:rsidRPr="008B5E83">
              <w:rPr>
                <w:rFonts w:cs="Arial"/>
                <w:szCs w:val="19"/>
              </w:rPr>
              <w:t>?</w:t>
            </w:r>
          </w:p>
        </w:tc>
        <w:tc>
          <w:tcPr>
            <w:tcW w:w="6832" w:type="dxa"/>
          </w:tcPr>
          <w:p w14:paraId="3AEE2C5A" w14:textId="77777777" w:rsidR="000D63C5" w:rsidRPr="008B5E83" w:rsidRDefault="000D63C5" w:rsidP="00491774">
            <w:pPr>
              <w:pStyle w:val="BasistekstEmtio"/>
              <w:rPr>
                <w:rFonts w:cs="Arial"/>
                <w:szCs w:val="19"/>
              </w:rPr>
            </w:pPr>
          </w:p>
        </w:tc>
      </w:tr>
      <w:tr w:rsidR="00D93546" w:rsidRPr="008B5E83" w14:paraId="1DEE9B38" w14:textId="77777777" w:rsidTr="00491774">
        <w:tc>
          <w:tcPr>
            <w:tcW w:w="3233" w:type="dxa"/>
          </w:tcPr>
          <w:p w14:paraId="4BC1095C" w14:textId="5EEE8C21" w:rsidR="00D93546" w:rsidRPr="008B5E83" w:rsidRDefault="00D93546" w:rsidP="00491774">
            <w:pPr>
              <w:pStyle w:val="BasistekstEmtio"/>
              <w:rPr>
                <w:rFonts w:cs="Arial"/>
                <w:szCs w:val="19"/>
              </w:rPr>
            </w:pPr>
            <w:r>
              <w:rPr>
                <w:rFonts w:cs="Arial"/>
                <w:szCs w:val="19"/>
              </w:rPr>
              <w:t>Verplicht te behandelen onderwerpen</w:t>
            </w:r>
          </w:p>
        </w:tc>
        <w:tc>
          <w:tcPr>
            <w:tcW w:w="6832" w:type="dxa"/>
          </w:tcPr>
          <w:p w14:paraId="4790ED5B" w14:textId="4AAF40D5" w:rsidR="00FD0002" w:rsidRPr="008B5E83" w:rsidRDefault="00FB1051" w:rsidP="00AC035E">
            <w:pPr>
              <w:pStyle w:val="Opsommingteken1eniveauEmtio"/>
              <w:numPr>
                <w:ilvl w:val="0"/>
                <w:numId w:val="0"/>
              </w:numPr>
              <w:ind w:left="284" w:hanging="284"/>
            </w:pPr>
            <w:r>
              <w:t>Invulling van tabblad ‘</w:t>
            </w:r>
            <w:r w:rsidR="00DD6658">
              <w:t>Toepasbare regels’ in Bijlage 6.1</w:t>
            </w:r>
          </w:p>
        </w:tc>
      </w:tr>
      <w:tr w:rsidR="000D63C5" w:rsidRPr="008B5E83" w14:paraId="5EA65200" w14:textId="77777777" w:rsidTr="00491774">
        <w:tc>
          <w:tcPr>
            <w:tcW w:w="3233" w:type="dxa"/>
          </w:tcPr>
          <w:p w14:paraId="061F07E4"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tcPr>
          <w:p w14:paraId="6F7E62EF" w14:textId="77777777" w:rsidR="000D63C5" w:rsidRPr="008B5E83" w:rsidRDefault="000D63C5" w:rsidP="00491774">
            <w:pPr>
              <w:pStyle w:val="BasistekstEmtio"/>
              <w:rPr>
                <w:rFonts w:cs="Arial"/>
                <w:szCs w:val="19"/>
              </w:rPr>
            </w:pPr>
          </w:p>
        </w:tc>
      </w:tr>
      <w:tr w:rsidR="000D63C5" w:rsidRPr="008B5E83" w14:paraId="5E8590E7" w14:textId="77777777" w:rsidTr="00491774">
        <w:tc>
          <w:tcPr>
            <w:tcW w:w="3233" w:type="dxa"/>
          </w:tcPr>
          <w:p w14:paraId="2DA4A87C"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tcPr>
          <w:p w14:paraId="20E078C3" w14:textId="77777777" w:rsidR="000D63C5" w:rsidRPr="008B5E83" w:rsidRDefault="000D63C5" w:rsidP="00491774">
            <w:pPr>
              <w:pStyle w:val="BasistekstEmtio"/>
              <w:rPr>
                <w:rFonts w:cs="Arial"/>
                <w:szCs w:val="19"/>
              </w:rPr>
            </w:pPr>
          </w:p>
        </w:tc>
      </w:tr>
      <w:tr w:rsidR="000D63C5" w:rsidRPr="008B5E83" w14:paraId="02FFBB40" w14:textId="77777777" w:rsidTr="00491774">
        <w:tc>
          <w:tcPr>
            <w:tcW w:w="3233" w:type="dxa"/>
          </w:tcPr>
          <w:p w14:paraId="4514D35F" w14:textId="77777777" w:rsidR="000D63C5" w:rsidRPr="008B5E83" w:rsidRDefault="000D63C5" w:rsidP="00491774">
            <w:pPr>
              <w:pStyle w:val="BasistekstEmtio"/>
              <w:rPr>
                <w:rFonts w:cs="Arial"/>
                <w:b/>
                <w:szCs w:val="19"/>
              </w:rPr>
            </w:pPr>
            <w:r w:rsidRPr="008B5E83">
              <w:rPr>
                <w:rFonts w:cs="Arial"/>
                <w:b/>
                <w:szCs w:val="19"/>
              </w:rPr>
              <w:t>Kans 2</w:t>
            </w:r>
          </w:p>
        </w:tc>
        <w:tc>
          <w:tcPr>
            <w:tcW w:w="6832" w:type="dxa"/>
          </w:tcPr>
          <w:p w14:paraId="4AFDBB1A" w14:textId="5C4A2919" w:rsidR="000D63C5" w:rsidRPr="008B5E83" w:rsidRDefault="000D63C5" w:rsidP="00491774">
            <w:pPr>
              <w:pStyle w:val="BasistekstEmtio"/>
              <w:rPr>
                <w:rFonts w:cs="Arial"/>
                <w:szCs w:val="19"/>
              </w:rPr>
            </w:pPr>
          </w:p>
        </w:tc>
      </w:tr>
      <w:tr w:rsidR="000D63C5" w:rsidRPr="008B5E83" w14:paraId="7211F51B" w14:textId="77777777" w:rsidTr="00491774">
        <w:tc>
          <w:tcPr>
            <w:tcW w:w="3233" w:type="dxa"/>
          </w:tcPr>
          <w:p w14:paraId="27BF41D2" w14:textId="1EFE7ACB"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tcPr>
          <w:p w14:paraId="6F4CD846" w14:textId="77777777" w:rsidR="000D63C5" w:rsidRPr="008B5E83" w:rsidRDefault="000D63C5" w:rsidP="00491774">
            <w:pPr>
              <w:pStyle w:val="BasistekstEmtio"/>
              <w:rPr>
                <w:rFonts w:cs="Arial"/>
                <w:szCs w:val="19"/>
              </w:rPr>
            </w:pPr>
          </w:p>
        </w:tc>
      </w:tr>
      <w:tr w:rsidR="000D63C5" w:rsidRPr="008B5E83" w14:paraId="0DE04638" w14:textId="77777777" w:rsidTr="00491774">
        <w:tc>
          <w:tcPr>
            <w:tcW w:w="3233" w:type="dxa"/>
          </w:tcPr>
          <w:p w14:paraId="35F4FA6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tcPr>
          <w:p w14:paraId="12381DEA" w14:textId="77777777" w:rsidR="000D63C5" w:rsidRPr="008B5E83" w:rsidRDefault="000D63C5" w:rsidP="00491774">
            <w:pPr>
              <w:pStyle w:val="BasistekstEmtio"/>
              <w:rPr>
                <w:rFonts w:cs="Arial"/>
                <w:szCs w:val="19"/>
              </w:rPr>
            </w:pPr>
          </w:p>
        </w:tc>
      </w:tr>
      <w:tr w:rsidR="000D63C5" w:rsidRPr="008B5E83" w14:paraId="45613B5B" w14:textId="77777777" w:rsidTr="00491774">
        <w:tc>
          <w:tcPr>
            <w:tcW w:w="3233" w:type="dxa"/>
          </w:tcPr>
          <w:p w14:paraId="6FF28C43"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tcPr>
          <w:p w14:paraId="46FBCFD7" w14:textId="77777777" w:rsidR="000D63C5" w:rsidRPr="008B5E83" w:rsidRDefault="000D63C5" w:rsidP="00491774">
            <w:pPr>
              <w:pStyle w:val="BasistekstEmtio"/>
              <w:rPr>
                <w:rFonts w:cs="Arial"/>
                <w:szCs w:val="19"/>
              </w:rPr>
            </w:pPr>
          </w:p>
        </w:tc>
      </w:tr>
      <w:tr w:rsidR="000D63C5" w:rsidRPr="008B5E83" w14:paraId="343E8A60" w14:textId="77777777" w:rsidTr="00491774">
        <w:tc>
          <w:tcPr>
            <w:tcW w:w="3233" w:type="dxa"/>
          </w:tcPr>
          <w:p w14:paraId="3E2EDA24"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tcPr>
          <w:p w14:paraId="267366E1" w14:textId="77777777" w:rsidR="000D63C5" w:rsidRPr="008B5E83" w:rsidRDefault="000D63C5" w:rsidP="00491774">
            <w:pPr>
              <w:pStyle w:val="BasistekstEmtio"/>
              <w:rPr>
                <w:rFonts w:cs="Arial"/>
                <w:szCs w:val="19"/>
              </w:rPr>
            </w:pPr>
          </w:p>
        </w:tc>
      </w:tr>
      <w:tr w:rsidR="000D63C5" w:rsidRPr="008B5E83" w14:paraId="19B1501C" w14:textId="77777777" w:rsidTr="00491774">
        <w:tc>
          <w:tcPr>
            <w:tcW w:w="3233" w:type="dxa"/>
          </w:tcPr>
          <w:p w14:paraId="5E4F4709" w14:textId="77777777" w:rsidR="000D63C5" w:rsidRPr="008B5E83" w:rsidRDefault="000D63C5" w:rsidP="00491774">
            <w:pPr>
              <w:pStyle w:val="BasistekstEmtio"/>
              <w:rPr>
                <w:rFonts w:cs="Arial"/>
                <w:b/>
                <w:szCs w:val="19"/>
              </w:rPr>
            </w:pPr>
            <w:r w:rsidRPr="008B5E83">
              <w:rPr>
                <w:rFonts w:cs="Arial"/>
                <w:b/>
                <w:szCs w:val="19"/>
              </w:rPr>
              <w:t>Kans 3</w:t>
            </w:r>
          </w:p>
        </w:tc>
        <w:tc>
          <w:tcPr>
            <w:tcW w:w="6832" w:type="dxa"/>
          </w:tcPr>
          <w:p w14:paraId="22650D05" w14:textId="77777777" w:rsidR="000D63C5" w:rsidRPr="008B5E83" w:rsidRDefault="000D63C5" w:rsidP="00491774">
            <w:pPr>
              <w:pStyle w:val="BasistekstEmtio"/>
              <w:rPr>
                <w:rFonts w:cs="Arial"/>
                <w:szCs w:val="19"/>
              </w:rPr>
            </w:pPr>
          </w:p>
        </w:tc>
      </w:tr>
      <w:tr w:rsidR="000D63C5" w:rsidRPr="008B5E83" w14:paraId="6F8C71FC" w14:textId="77777777" w:rsidTr="00491774">
        <w:tc>
          <w:tcPr>
            <w:tcW w:w="3233" w:type="dxa"/>
          </w:tcPr>
          <w:p w14:paraId="425B0D1A" w14:textId="7ECE9339"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tcPr>
          <w:p w14:paraId="3A126A80" w14:textId="77777777" w:rsidR="000D63C5" w:rsidRPr="008B5E83" w:rsidRDefault="000D63C5" w:rsidP="00491774">
            <w:pPr>
              <w:pStyle w:val="BasistekstEmtio"/>
              <w:rPr>
                <w:rFonts w:cs="Arial"/>
                <w:szCs w:val="19"/>
              </w:rPr>
            </w:pPr>
          </w:p>
        </w:tc>
      </w:tr>
      <w:tr w:rsidR="000D63C5" w:rsidRPr="008B5E83" w14:paraId="39D5F559" w14:textId="77777777" w:rsidTr="00491774">
        <w:tc>
          <w:tcPr>
            <w:tcW w:w="3233" w:type="dxa"/>
          </w:tcPr>
          <w:p w14:paraId="79FDC74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tcPr>
          <w:p w14:paraId="17D3F7CB" w14:textId="77777777" w:rsidR="000D63C5" w:rsidRPr="008B5E83" w:rsidRDefault="000D63C5" w:rsidP="00491774">
            <w:pPr>
              <w:pStyle w:val="BasistekstEmtio"/>
              <w:rPr>
                <w:rFonts w:cs="Arial"/>
                <w:szCs w:val="19"/>
              </w:rPr>
            </w:pPr>
          </w:p>
        </w:tc>
      </w:tr>
      <w:tr w:rsidR="000D63C5" w:rsidRPr="008B5E83" w14:paraId="3CBB701E" w14:textId="77777777" w:rsidTr="00491774">
        <w:tc>
          <w:tcPr>
            <w:tcW w:w="3233" w:type="dxa"/>
          </w:tcPr>
          <w:p w14:paraId="60321F90"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tcPr>
          <w:p w14:paraId="7DF1B50B" w14:textId="77777777" w:rsidR="000D63C5" w:rsidRPr="008B5E83" w:rsidRDefault="000D63C5" w:rsidP="00491774">
            <w:pPr>
              <w:pStyle w:val="BasistekstEmtio"/>
              <w:rPr>
                <w:rFonts w:cs="Arial"/>
                <w:szCs w:val="19"/>
              </w:rPr>
            </w:pPr>
          </w:p>
        </w:tc>
      </w:tr>
      <w:tr w:rsidR="000D63C5" w:rsidRPr="008B5E83" w14:paraId="468533A8" w14:textId="77777777" w:rsidTr="00491774">
        <w:tc>
          <w:tcPr>
            <w:tcW w:w="3233" w:type="dxa"/>
          </w:tcPr>
          <w:p w14:paraId="7DC8F1F5"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tcPr>
          <w:p w14:paraId="20F733A6" w14:textId="77777777" w:rsidR="000D63C5" w:rsidRPr="008B5E83" w:rsidRDefault="000D63C5" w:rsidP="00491774">
            <w:pPr>
              <w:pStyle w:val="BasistekstEmtio"/>
              <w:rPr>
                <w:rFonts w:cs="Arial"/>
                <w:szCs w:val="19"/>
              </w:rPr>
            </w:pPr>
          </w:p>
        </w:tc>
      </w:tr>
      <w:tr w:rsidR="000D63C5" w:rsidRPr="008B5E83" w14:paraId="6D8304E6" w14:textId="77777777" w:rsidTr="00491774">
        <w:tc>
          <w:tcPr>
            <w:tcW w:w="3233" w:type="dxa"/>
          </w:tcPr>
          <w:p w14:paraId="7F1B9163" w14:textId="77777777" w:rsidR="000D63C5" w:rsidRPr="008B5E83" w:rsidRDefault="000D63C5" w:rsidP="00491774">
            <w:pPr>
              <w:pStyle w:val="BasistekstEmtio"/>
              <w:rPr>
                <w:rFonts w:cs="Arial"/>
                <w:b/>
                <w:szCs w:val="19"/>
              </w:rPr>
            </w:pPr>
            <w:r w:rsidRPr="008B5E83">
              <w:rPr>
                <w:rFonts w:cs="Arial"/>
                <w:b/>
                <w:szCs w:val="19"/>
              </w:rPr>
              <w:t>Kans 4</w:t>
            </w:r>
          </w:p>
        </w:tc>
        <w:tc>
          <w:tcPr>
            <w:tcW w:w="6832" w:type="dxa"/>
          </w:tcPr>
          <w:p w14:paraId="5FA58F9B" w14:textId="77777777" w:rsidR="000D63C5" w:rsidRPr="008B5E83" w:rsidRDefault="000D63C5" w:rsidP="00491774">
            <w:pPr>
              <w:pStyle w:val="BasistekstEmtio"/>
              <w:rPr>
                <w:rFonts w:cs="Arial"/>
                <w:szCs w:val="19"/>
              </w:rPr>
            </w:pPr>
          </w:p>
        </w:tc>
      </w:tr>
      <w:tr w:rsidR="000D63C5" w:rsidRPr="008B5E83" w14:paraId="20B2A943" w14:textId="77777777" w:rsidTr="00491774">
        <w:tc>
          <w:tcPr>
            <w:tcW w:w="3233" w:type="dxa"/>
          </w:tcPr>
          <w:p w14:paraId="565FD25B" w14:textId="78DE967A"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tcPr>
          <w:p w14:paraId="3515CEFE" w14:textId="77777777" w:rsidR="000D63C5" w:rsidRPr="008B5E83" w:rsidRDefault="000D63C5" w:rsidP="00491774">
            <w:pPr>
              <w:pStyle w:val="BasistekstEmtio"/>
              <w:rPr>
                <w:rFonts w:cs="Arial"/>
                <w:szCs w:val="19"/>
              </w:rPr>
            </w:pPr>
          </w:p>
        </w:tc>
      </w:tr>
      <w:tr w:rsidR="000D63C5" w:rsidRPr="008B5E83" w14:paraId="65BD1652" w14:textId="77777777" w:rsidTr="00491774">
        <w:tc>
          <w:tcPr>
            <w:tcW w:w="3233" w:type="dxa"/>
          </w:tcPr>
          <w:p w14:paraId="011431A8"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tcPr>
          <w:p w14:paraId="7EC1A3FD" w14:textId="77777777" w:rsidR="000D63C5" w:rsidRPr="008B5E83" w:rsidRDefault="000D63C5" w:rsidP="00491774">
            <w:pPr>
              <w:pStyle w:val="BasistekstEmtio"/>
              <w:rPr>
                <w:rFonts w:cs="Arial"/>
                <w:szCs w:val="19"/>
              </w:rPr>
            </w:pPr>
          </w:p>
        </w:tc>
      </w:tr>
      <w:tr w:rsidR="000D63C5" w:rsidRPr="008B5E83" w14:paraId="25598906" w14:textId="77777777" w:rsidTr="00491774">
        <w:tc>
          <w:tcPr>
            <w:tcW w:w="3233" w:type="dxa"/>
          </w:tcPr>
          <w:p w14:paraId="220E4572"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tcPr>
          <w:p w14:paraId="188AF158" w14:textId="77777777" w:rsidR="000D63C5" w:rsidRPr="008B5E83" w:rsidRDefault="000D63C5" w:rsidP="00491774">
            <w:pPr>
              <w:pStyle w:val="BasistekstEmtio"/>
              <w:rPr>
                <w:rFonts w:cs="Arial"/>
                <w:szCs w:val="19"/>
              </w:rPr>
            </w:pPr>
          </w:p>
        </w:tc>
      </w:tr>
      <w:tr w:rsidR="000D63C5" w:rsidRPr="008B5E83" w14:paraId="30824069" w14:textId="77777777" w:rsidTr="00491774">
        <w:tc>
          <w:tcPr>
            <w:tcW w:w="3233" w:type="dxa"/>
          </w:tcPr>
          <w:p w14:paraId="76EA6CAA"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tcPr>
          <w:p w14:paraId="1A57AC86" w14:textId="77777777" w:rsidR="000D63C5" w:rsidRPr="008B5E83" w:rsidRDefault="000D63C5" w:rsidP="00491774">
            <w:pPr>
              <w:pStyle w:val="BasistekstEmtio"/>
              <w:rPr>
                <w:rFonts w:cs="Arial"/>
                <w:szCs w:val="19"/>
              </w:rPr>
            </w:pPr>
          </w:p>
        </w:tc>
      </w:tr>
    </w:tbl>
    <w:p w14:paraId="2271554A" w14:textId="77777777" w:rsidR="000D63C5" w:rsidRPr="008B5E83" w:rsidRDefault="000D63C5" w:rsidP="00E662BC"/>
    <w:p w14:paraId="70E1AE5A" w14:textId="77777777" w:rsidR="00847F35" w:rsidRPr="003F3547" w:rsidRDefault="00847F35" w:rsidP="003F3547">
      <w:pPr>
        <w:pStyle w:val="BasistekstEmtio"/>
      </w:pPr>
    </w:p>
    <w:sectPr w:rsidR="00847F35" w:rsidRPr="003F3547" w:rsidSect="00D64DCD">
      <w:headerReference w:type="even" r:id="rId11"/>
      <w:headerReference w:type="default" r:id="rId12"/>
      <w:footerReference w:type="even" r:id="rId13"/>
      <w:footerReference w:type="default" r:id="rId14"/>
      <w:headerReference w:type="first" r:id="rId15"/>
      <w:pgSz w:w="11906" w:h="16838" w:code="9"/>
      <w:pgMar w:top="1021" w:right="851" w:bottom="567" w:left="1418"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29D92" w14:textId="77777777" w:rsidR="00652287" w:rsidRPr="003F3547" w:rsidRDefault="00652287" w:rsidP="003F3547">
      <w:pPr>
        <w:pStyle w:val="Voettekst"/>
      </w:pPr>
    </w:p>
    <w:p w14:paraId="4BC3F209" w14:textId="77777777" w:rsidR="00652287" w:rsidRDefault="00652287" w:rsidP="00E662BC"/>
  </w:endnote>
  <w:endnote w:type="continuationSeparator" w:id="0">
    <w:p w14:paraId="3D77220E" w14:textId="77777777" w:rsidR="00652287" w:rsidRPr="003F3547" w:rsidRDefault="00652287" w:rsidP="003F3547">
      <w:pPr>
        <w:pStyle w:val="Voettekst"/>
      </w:pPr>
    </w:p>
    <w:p w14:paraId="1E623DCB" w14:textId="77777777" w:rsidR="00652287" w:rsidRDefault="00652287" w:rsidP="00E662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charset w:val="00"/>
    <w:family w:val="auto"/>
    <w:pitch w:val="variable"/>
    <w:sig w:usb0="A00002FF" w:usb1="5000204B" w:usb2="00000000" w:usb3="00000000" w:csb0="00000197" w:csb1="00000000"/>
  </w:font>
  <w:font w:name="Nunito Light">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2491E" w14:textId="77777777" w:rsidR="009E34BE" w:rsidRDefault="00D321CD" w:rsidP="00A741E7">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58BBB7BF" w14:textId="77777777" w:rsidR="009E34BE" w:rsidRDefault="009E34BE" w:rsidP="00A741E7">
    <w:pPr>
      <w:pStyle w:val="Voettekst"/>
    </w:pPr>
  </w:p>
  <w:p w14:paraId="34850EE7" w14:textId="77777777" w:rsidR="009E34BE" w:rsidRDefault="009E34BE" w:rsidP="00E662BC"/>
  <w:p w14:paraId="6F9978B3" w14:textId="77777777" w:rsidR="009E34BE" w:rsidRDefault="009E34BE" w:rsidP="00E662BC"/>
  <w:p w14:paraId="6DB8617D" w14:textId="77777777" w:rsidR="009E34BE" w:rsidRDefault="009E34BE" w:rsidP="00E662BC"/>
  <w:p w14:paraId="5580D8FE" w14:textId="77777777" w:rsidR="009E34BE" w:rsidRDefault="009E34BE" w:rsidP="00E662BC"/>
  <w:p w14:paraId="4B11675B" w14:textId="77777777" w:rsidR="009E34BE" w:rsidRDefault="009E34BE" w:rsidP="00E662BC"/>
  <w:p w14:paraId="75B6FB27" w14:textId="77777777" w:rsidR="009E34BE" w:rsidRDefault="009E34BE" w:rsidP="00E662BC"/>
  <w:p w14:paraId="07CDF2FE" w14:textId="77777777" w:rsidR="009E34BE" w:rsidRDefault="009E34BE" w:rsidP="00E662BC"/>
  <w:p w14:paraId="02EFBC70" w14:textId="77777777" w:rsidR="009E34BE" w:rsidRDefault="009E34BE" w:rsidP="00E662BC"/>
  <w:p w14:paraId="421CD713" w14:textId="77777777" w:rsidR="009E34BE" w:rsidRDefault="009E34BE" w:rsidP="00E662BC"/>
  <w:p w14:paraId="6773CB32" w14:textId="77777777" w:rsidR="009E34BE" w:rsidRDefault="009E34BE" w:rsidP="00E662BC"/>
  <w:p w14:paraId="60471F18" w14:textId="77777777" w:rsidR="009E34BE" w:rsidRDefault="009E34BE" w:rsidP="00E662BC"/>
  <w:p w14:paraId="2380C512" w14:textId="77777777" w:rsidR="009E34BE" w:rsidRDefault="009E34BE" w:rsidP="00E662BC"/>
  <w:p w14:paraId="1E1505DA" w14:textId="77777777" w:rsidR="009E34BE" w:rsidRDefault="009E34BE" w:rsidP="00E662BC"/>
  <w:p w14:paraId="278E4C85" w14:textId="77777777" w:rsidR="009E34BE" w:rsidRDefault="009E34BE" w:rsidP="00E662BC"/>
  <w:p w14:paraId="191A595E" w14:textId="77777777" w:rsidR="009E34BE" w:rsidRDefault="009E34BE" w:rsidP="00E662BC"/>
  <w:p w14:paraId="22E336D4" w14:textId="77777777" w:rsidR="009E34BE" w:rsidRDefault="009E34BE" w:rsidP="00E662BC"/>
  <w:p w14:paraId="01BB2807" w14:textId="77777777" w:rsidR="009E34BE" w:rsidRDefault="009E34BE" w:rsidP="00E662BC"/>
  <w:p w14:paraId="03FB5330" w14:textId="77777777" w:rsidR="009E34BE" w:rsidRDefault="009E34BE" w:rsidP="00E662BC"/>
  <w:p w14:paraId="5BB30638" w14:textId="77777777" w:rsidR="009E34BE" w:rsidRDefault="009E34BE" w:rsidP="00E662BC"/>
  <w:p w14:paraId="7E028280" w14:textId="77777777" w:rsidR="009E34BE" w:rsidRDefault="009E34BE" w:rsidP="00E662BC"/>
  <w:p w14:paraId="41555632" w14:textId="77777777" w:rsidR="009E34BE" w:rsidRDefault="009E34BE" w:rsidP="00E662BC"/>
  <w:p w14:paraId="01D89303" w14:textId="77777777" w:rsidR="009E34BE" w:rsidRDefault="009E34BE" w:rsidP="00E662BC"/>
  <w:p w14:paraId="6C8C7B35" w14:textId="77777777" w:rsidR="009E34BE" w:rsidRDefault="009E34BE" w:rsidP="00E662BC"/>
  <w:p w14:paraId="645F8508" w14:textId="77777777" w:rsidR="009E34BE" w:rsidRDefault="009E34BE" w:rsidP="00E662BC"/>
  <w:p w14:paraId="3F7F8083" w14:textId="77777777" w:rsidR="009E34BE" w:rsidRDefault="009E34BE" w:rsidP="00E662BC"/>
  <w:p w14:paraId="1971FE0E" w14:textId="77777777" w:rsidR="009E34BE" w:rsidRDefault="009E34BE" w:rsidP="00E662BC"/>
  <w:p w14:paraId="452C181B" w14:textId="77777777" w:rsidR="009E34BE" w:rsidRDefault="009E34BE" w:rsidP="00E662BC"/>
  <w:p w14:paraId="47A5A66A" w14:textId="77777777" w:rsidR="009E34BE" w:rsidRDefault="009E34BE" w:rsidP="00E662BC"/>
  <w:p w14:paraId="38EE0BD9" w14:textId="77777777" w:rsidR="009E34BE" w:rsidRDefault="009E34BE" w:rsidP="00E662BC"/>
  <w:p w14:paraId="1F49476B" w14:textId="77777777" w:rsidR="009E34BE" w:rsidRDefault="009E34BE" w:rsidP="00E662BC"/>
  <w:p w14:paraId="5945A791" w14:textId="77777777" w:rsidR="009E34BE" w:rsidRDefault="009E34BE" w:rsidP="00E662BC"/>
  <w:p w14:paraId="603A3B64" w14:textId="77777777" w:rsidR="009E34BE" w:rsidRDefault="009E34BE" w:rsidP="00E662BC"/>
  <w:p w14:paraId="350563BD" w14:textId="77777777" w:rsidR="009E34BE" w:rsidRDefault="009E34BE" w:rsidP="00E662BC"/>
  <w:p w14:paraId="2AD01F88" w14:textId="77777777" w:rsidR="009E34BE" w:rsidRDefault="009E34BE" w:rsidP="00E662BC"/>
  <w:p w14:paraId="0D565E08" w14:textId="77777777" w:rsidR="009E34BE" w:rsidRDefault="009E34BE" w:rsidP="00E662BC"/>
  <w:p w14:paraId="4562002B" w14:textId="77777777" w:rsidR="009E34BE" w:rsidRDefault="009E34BE" w:rsidP="00E662BC"/>
  <w:p w14:paraId="5BAD525A" w14:textId="77777777" w:rsidR="009E34BE" w:rsidRDefault="009E34BE" w:rsidP="00E662BC"/>
  <w:p w14:paraId="233D33A5" w14:textId="77777777" w:rsidR="009E34BE" w:rsidRDefault="009E34BE" w:rsidP="00E662BC"/>
  <w:p w14:paraId="7DF2F876" w14:textId="77777777" w:rsidR="009E34BE" w:rsidRDefault="009E34BE" w:rsidP="00E662BC"/>
  <w:p w14:paraId="6D32B78F" w14:textId="77777777" w:rsidR="009E34BE" w:rsidRDefault="009E34BE" w:rsidP="00E662BC"/>
  <w:p w14:paraId="4DB8C9FB" w14:textId="77777777" w:rsidR="009E34BE" w:rsidRDefault="009E34BE" w:rsidP="00E662BC"/>
  <w:p w14:paraId="452984B7" w14:textId="77777777" w:rsidR="009E34BE" w:rsidRDefault="009E34BE" w:rsidP="00E662BC"/>
  <w:p w14:paraId="64D534D9" w14:textId="77777777" w:rsidR="009E34BE" w:rsidRDefault="009E34BE" w:rsidP="00E662BC"/>
  <w:p w14:paraId="625956E6" w14:textId="77777777" w:rsidR="009E34BE" w:rsidRDefault="009E34BE" w:rsidP="00E662BC"/>
  <w:p w14:paraId="1867AF3E" w14:textId="77777777" w:rsidR="009E34BE" w:rsidRDefault="009E34BE" w:rsidP="00E662BC"/>
  <w:p w14:paraId="5CBA9066" w14:textId="77777777" w:rsidR="009E34BE" w:rsidRDefault="009E34BE" w:rsidP="00E662BC"/>
  <w:p w14:paraId="7C427FB4" w14:textId="77777777" w:rsidR="009E34BE" w:rsidRDefault="009E34BE" w:rsidP="00E662BC"/>
  <w:p w14:paraId="1E2A16C0" w14:textId="77777777" w:rsidR="009E34BE" w:rsidRDefault="009E34BE" w:rsidP="00E662BC"/>
  <w:p w14:paraId="4FB78F0D" w14:textId="77777777" w:rsidR="009E34BE" w:rsidRDefault="009E34BE" w:rsidP="00E662BC"/>
  <w:p w14:paraId="4FF7D49E" w14:textId="77777777" w:rsidR="009E34BE" w:rsidRDefault="009E34BE" w:rsidP="00E662BC"/>
  <w:p w14:paraId="71A484A4" w14:textId="77777777" w:rsidR="009E34BE" w:rsidRDefault="009E34BE" w:rsidP="00E662BC"/>
  <w:p w14:paraId="4F818036" w14:textId="77777777" w:rsidR="009E34BE" w:rsidRDefault="009E34BE" w:rsidP="00E662BC"/>
  <w:p w14:paraId="3620828A" w14:textId="77777777" w:rsidR="009E34BE" w:rsidRDefault="009E34BE" w:rsidP="00E662BC"/>
  <w:p w14:paraId="183CC9B1" w14:textId="77777777" w:rsidR="009E34BE" w:rsidRDefault="009E34BE" w:rsidP="00E662BC"/>
  <w:p w14:paraId="6F1251CE" w14:textId="77777777" w:rsidR="009E34BE" w:rsidRDefault="009E34BE" w:rsidP="00E662BC"/>
  <w:p w14:paraId="2CD9491E" w14:textId="77777777" w:rsidR="009E34BE" w:rsidRDefault="009E34BE" w:rsidP="00E662BC"/>
  <w:p w14:paraId="26D6D25A" w14:textId="77777777" w:rsidR="009E34BE" w:rsidRDefault="009E34BE" w:rsidP="00E662BC"/>
  <w:p w14:paraId="1A5080FE" w14:textId="77777777" w:rsidR="009E34BE" w:rsidRDefault="009E34BE" w:rsidP="00E662BC"/>
  <w:p w14:paraId="1D714FE4" w14:textId="77777777" w:rsidR="009E34BE" w:rsidRDefault="009E34BE" w:rsidP="00E662BC"/>
  <w:p w14:paraId="1F129979" w14:textId="77777777" w:rsidR="009E34BE" w:rsidRDefault="009E34BE" w:rsidP="00E662BC"/>
  <w:p w14:paraId="279680EA" w14:textId="77777777" w:rsidR="009E34BE" w:rsidRDefault="009E34BE" w:rsidP="00E662BC"/>
  <w:p w14:paraId="53DC4F33" w14:textId="77777777" w:rsidR="009E34BE" w:rsidRDefault="009E34BE" w:rsidP="00E662BC"/>
  <w:p w14:paraId="45D7283A" w14:textId="77777777" w:rsidR="009E34BE" w:rsidRDefault="009E34BE" w:rsidP="00E662BC"/>
  <w:p w14:paraId="6A2F0499" w14:textId="77777777" w:rsidR="009E34BE" w:rsidRDefault="009E34BE" w:rsidP="00E662BC"/>
  <w:p w14:paraId="28D03F05" w14:textId="77777777" w:rsidR="009E34BE" w:rsidRDefault="009E34BE" w:rsidP="00E662BC"/>
  <w:p w14:paraId="580E69B3" w14:textId="77777777" w:rsidR="009E34BE" w:rsidRDefault="009E34BE" w:rsidP="00E662BC"/>
  <w:p w14:paraId="3BF9CB6C" w14:textId="77777777" w:rsidR="009E34BE" w:rsidRDefault="009E34BE" w:rsidP="00E662BC"/>
  <w:p w14:paraId="78FDCE70" w14:textId="77777777" w:rsidR="009E34BE" w:rsidRDefault="009E34BE" w:rsidP="00E662BC"/>
  <w:p w14:paraId="3BE5A795" w14:textId="77777777" w:rsidR="009E34BE" w:rsidRDefault="009E34BE" w:rsidP="00E662BC"/>
  <w:p w14:paraId="745AD392" w14:textId="77777777" w:rsidR="009E34BE" w:rsidRDefault="009E34BE" w:rsidP="00E662BC"/>
  <w:p w14:paraId="5B737D13" w14:textId="77777777" w:rsidR="009E34BE" w:rsidRDefault="009E34BE" w:rsidP="00E662BC"/>
  <w:p w14:paraId="7892379D" w14:textId="77777777" w:rsidR="009E34BE" w:rsidRDefault="009E34BE" w:rsidP="00E662BC"/>
  <w:p w14:paraId="1C6C6997" w14:textId="77777777" w:rsidR="009E34BE" w:rsidRDefault="009E34BE" w:rsidP="00E662BC"/>
  <w:p w14:paraId="061B7A89" w14:textId="77777777" w:rsidR="009E34BE" w:rsidRDefault="009E34BE" w:rsidP="00E662BC"/>
  <w:p w14:paraId="6738817B" w14:textId="77777777" w:rsidR="009E34BE" w:rsidRDefault="009E34BE" w:rsidP="00E662BC"/>
  <w:p w14:paraId="7DCC2FDC" w14:textId="77777777" w:rsidR="009E34BE" w:rsidRDefault="009E34BE" w:rsidP="00E662BC"/>
  <w:p w14:paraId="1D550582" w14:textId="77777777" w:rsidR="009E34BE" w:rsidRDefault="009E34BE" w:rsidP="00E662BC"/>
  <w:p w14:paraId="61C105FF" w14:textId="77777777" w:rsidR="009E34BE" w:rsidRDefault="009E34BE" w:rsidP="00E662BC"/>
  <w:p w14:paraId="450FE333" w14:textId="77777777" w:rsidR="009E34BE" w:rsidRDefault="009E34BE" w:rsidP="00E662BC"/>
  <w:p w14:paraId="0D8BF405" w14:textId="77777777" w:rsidR="009E34BE" w:rsidRDefault="009E34BE" w:rsidP="00E662BC"/>
  <w:p w14:paraId="4D1D2B26" w14:textId="77777777" w:rsidR="009E34BE" w:rsidRDefault="009E34BE" w:rsidP="00E662BC"/>
  <w:p w14:paraId="730D27A5" w14:textId="77777777" w:rsidR="009E34BE" w:rsidRDefault="009E34BE" w:rsidP="00E662BC"/>
  <w:p w14:paraId="5AB6D2C9" w14:textId="77777777" w:rsidR="009E34BE" w:rsidRDefault="009E34BE" w:rsidP="00E662BC"/>
  <w:p w14:paraId="32C14DF3" w14:textId="77777777" w:rsidR="009E34BE" w:rsidRDefault="009E34BE" w:rsidP="00E662BC"/>
  <w:p w14:paraId="3CD83074" w14:textId="77777777" w:rsidR="009E34BE" w:rsidRDefault="009E34BE" w:rsidP="00E662BC"/>
  <w:p w14:paraId="4CC7AF6D" w14:textId="77777777" w:rsidR="009E34BE" w:rsidRDefault="009E34BE" w:rsidP="00E662BC"/>
  <w:p w14:paraId="23A1C7E9" w14:textId="77777777" w:rsidR="009E34BE" w:rsidRDefault="009E34BE" w:rsidP="00E662BC"/>
  <w:p w14:paraId="107EEAEC" w14:textId="77777777" w:rsidR="009E34BE" w:rsidRDefault="009E34BE" w:rsidP="00E662BC"/>
  <w:p w14:paraId="700718D4" w14:textId="77777777" w:rsidR="009E34BE" w:rsidRDefault="009E34BE" w:rsidP="00E662BC"/>
  <w:p w14:paraId="5B506697" w14:textId="77777777" w:rsidR="009E34BE" w:rsidRDefault="009E34BE" w:rsidP="00E662BC"/>
  <w:p w14:paraId="367C8626" w14:textId="77777777" w:rsidR="009E34BE" w:rsidRDefault="009E34BE" w:rsidP="00E662BC"/>
  <w:p w14:paraId="62332ABB" w14:textId="77777777" w:rsidR="009E34BE" w:rsidRDefault="009E34BE" w:rsidP="00E662BC"/>
  <w:p w14:paraId="5FFB3A59" w14:textId="77777777" w:rsidR="009E34BE" w:rsidRDefault="009E34BE" w:rsidP="00E662BC"/>
  <w:p w14:paraId="43FA502F" w14:textId="77777777" w:rsidR="009E34BE" w:rsidRDefault="009E34BE" w:rsidP="00E662BC"/>
  <w:p w14:paraId="74E2EB78" w14:textId="77777777" w:rsidR="009E34BE" w:rsidRDefault="009E34BE" w:rsidP="00E662BC"/>
  <w:p w14:paraId="407056FA" w14:textId="77777777" w:rsidR="009E34BE" w:rsidRDefault="009E34BE" w:rsidP="00E662BC"/>
  <w:p w14:paraId="30C57C61" w14:textId="77777777" w:rsidR="009E34BE" w:rsidRDefault="009E34BE" w:rsidP="00E662BC"/>
  <w:p w14:paraId="23415AA0" w14:textId="77777777" w:rsidR="009E34BE" w:rsidRDefault="009E34BE" w:rsidP="00E662BC"/>
  <w:p w14:paraId="1D3E673F" w14:textId="77777777" w:rsidR="009E34BE" w:rsidRDefault="009E34BE" w:rsidP="00E662BC"/>
  <w:p w14:paraId="7E0B9B6C" w14:textId="77777777" w:rsidR="009E34BE" w:rsidRDefault="009E34BE" w:rsidP="00E662BC"/>
  <w:p w14:paraId="1E567FA3" w14:textId="77777777" w:rsidR="009E34BE" w:rsidRDefault="009E34BE" w:rsidP="00E662BC"/>
  <w:p w14:paraId="776B5E5D" w14:textId="77777777" w:rsidR="009E34BE" w:rsidRDefault="009E34BE" w:rsidP="00E662BC"/>
  <w:p w14:paraId="6D1000EE" w14:textId="77777777" w:rsidR="009E34BE" w:rsidRDefault="009E34BE" w:rsidP="00E662BC"/>
  <w:p w14:paraId="1A00A113" w14:textId="77777777" w:rsidR="009E34BE" w:rsidRDefault="009E34BE" w:rsidP="00E662BC"/>
  <w:p w14:paraId="25301E0F" w14:textId="77777777" w:rsidR="009E34BE" w:rsidRDefault="009E34BE" w:rsidP="00E662BC"/>
  <w:p w14:paraId="41FDFC37" w14:textId="77777777" w:rsidR="009E34BE" w:rsidRDefault="009E34BE" w:rsidP="00E662BC"/>
  <w:p w14:paraId="47C1B0DB" w14:textId="77777777" w:rsidR="009E34BE" w:rsidRDefault="009E34BE" w:rsidP="00E662BC"/>
  <w:p w14:paraId="6CAAAA75" w14:textId="77777777" w:rsidR="009E34BE" w:rsidRDefault="009E34BE" w:rsidP="00E662BC"/>
  <w:p w14:paraId="6A5A2FBB" w14:textId="77777777" w:rsidR="009E34BE" w:rsidRDefault="009E34BE" w:rsidP="00E662BC"/>
  <w:p w14:paraId="20E6020F" w14:textId="77777777" w:rsidR="009E34BE" w:rsidRDefault="009E34BE" w:rsidP="00E662BC"/>
  <w:p w14:paraId="32E9CD38" w14:textId="77777777" w:rsidR="009E34BE" w:rsidRDefault="009E34BE" w:rsidP="00E662BC"/>
  <w:p w14:paraId="4E72BA08" w14:textId="77777777" w:rsidR="009E34BE" w:rsidRDefault="009E34BE" w:rsidP="00E662BC"/>
  <w:p w14:paraId="225792D5" w14:textId="77777777" w:rsidR="009E34BE" w:rsidRDefault="009E34BE" w:rsidP="00E662BC"/>
  <w:p w14:paraId="14A8CBA0" w14:textId="77777777" w:rsidR="009E34BE" w:rsidRDefault="009E34BE" w:rsidP="00E662BC"/>
  <w:p w14:paraId="2A986F3A" w14:textId="77777777" w:rsidR="009E34BE" w:rsidRDefault="009E34BE" w:rsidP="00E662BC"/>
  <w:p w14:paraId="34EFBD17" w14:textId="77777777" w:rsidR="009E34BE" w:rsidRDefault="009E34BE" w:rsidP="00E662BC"/>
  <w:p w14:paraId="6C35FDF5" w14:textId="77777777" w:rsidR="009E34BE" w:rsidRDefault="009E34BE" w:rsidP="00E662BC"/>
  <w:p w14:paraId="6E5CA1B4" w14:textId="77777777" w:rsidR="009E34BE" w:rsidRDefault="009E34BE" w:rsidP="00E662BC"/>
  <w:p w14:paraId="72B46069" w14:textId="77777777" w:rsidR="009E34BE" w:rsidRDefault="009E34BE" w:rsidP="00E662BC"/>
  <w:p w14:paraId="0CE39D40" w14:textId="77777777" w:rsidR="009E34BE" w:rsidRDefault="009E34BE" w:rsidP="00E662BC"/>
  <w:p w14:paraId="13145288" w14:textId="77777777" w:rsidR="009E34BE" w:rsidRDefault="009E34BE" w:rsidP="00E662BC"/>
  <w:p w14:paraId="0DAEDA51" w14:textId="77777777" w:rsidR="009E34BE" w:rsidRDefault="009E34BE" w:rsidP="00E662BC"/>
  <w:p w14:paraId="07F9FDAB" w14:textId="77777777" w:rsidR="009E34BE" w:rsidRDefault="009E34BE" w:rsidP="00E662BC"/>
  <w:p w14:paraId="1C852AFE" w14:textId="77777777" w:rsidR="009E34BE" w:rsidRDefault="009E34BE" w:rsidP="00E662BC"/>
  <w:p w14:paraId="3BCF09A5" w14:textId="77777777" w:rsidR="009E34BE" w:rsidRDefault="009E34BE" w:rsidP="00E662BC"/>
  <w:p w14:paraId="10B1E1B3" w14:textId="77777777" w:rsidR="009E34BE" w:rsidRDefault="009E34BE" w:rsidP="00E662BC"/>
  <w:p w14:paraId="132C52F1" w14:textId="77777777" w:rsidR="009E34BE" w:rsidRDefault="009E34BE" w:rsidP="00E662BC"/>
  <w:p w14:paraId="2676A2E5" w14:textId="77777777" w:rsidR="009E34BE" w:rsidRDefault="009E34BE" w:rsidP="00E662BC"/>
  <w:p w14:paraId="3053FFA3" w14:textId="77777777" w:rsidR="009E34BE" w:rsidRDefault="009E34BE" w:rsidP="00E662BC"/>
  <w:p w14:paraId="2182DEE4" w14:textId="77777777" w:rsidR="009E34BE" w:rsidRDefault="009E34BE" w:rsidP="00E662BC"/>
  <w:p w14:paraId="34ADA007" w14:textId="77777777" w:rsidR="009E34BE" w:rsidRDefault="009E34BE" w:rsidP="00E662BC"/>
  <w:p w14:paraId="03E10629" w14:textId="77777777" w:rsidR="009E34BE" w:rsidRDefault="009E34BE" w:rsidP="00E662BC"/>
  <w:p w14:paraId="6AB60FA9" w14:textId="77777777" w:rsidR="009E34BE" w:rsidRDefault="009E34BE" w:rsidP="00E662BC"/>
  <w:p w14:paraId="6583AC25" w14:textId="77777777" w:rsidR="009E34BE" w:rsidRDefault="009E34BE" w:rsidP="00E662BC"/>
  <w:p w14:paraId="076FFAE9" w14:textId="77777777" w:rsidR="009E34BE" w:rsidRDefault="009E34BE" w:rsidP="00E662BC"/>
  <w:p w14:paraId="6DF96C99" w14:textId="77777777" w:rsidR="009E34BE" w:rsidRDefault="009E34BE" w:rsidP="00E662BC"/>
  <w:p w14:paraId="14C80D04" w14:textId="77777777" w:rsidR="009E34BE" w:rsidRDefault="009E34BE" w:rsidP="00E662BC"/>
  <w:p w14:paraId="59A8076D" w14:textId="77777777" w:rsidR="009E34BE" w:rsidRDefault="009E34BE" w:rsidP="00E662BC"/>
  <w:p w14:paraId="1E31CA8C" w14:textId="77777777" w:rsidR="009E34BE" w:rsidRDefault="009E34BE" w:rsidP="00E662BC"/>
  <w:p w14:paraId="7734308D" w14:textId="77777777" w:rsidR="009E34BE" w:rsidRDefault="009E34BE" w:rsidP="00E662BC"/>
  <w:p w14:paraId="28378D4E" w14:textId="77777777" w:rsidR="009E34BE" w:rsidRDefault="009E34BE" w:rsidP="00E662BC"/>
  <w:p w14:paraId="7634BB61" w14:textId="77777777" w:rsidR="009E34BE" w:rsidRDefault="009E34BE" w:rsidP="00E662BC"/>
  <w:p w14:paraId="60057478" w14:textId="77777777" w:rsidR="009E34BE" w:rsidRDefault="009E34BE" w:rsidP="00E662BC"/>
  <w:p w14:paraId="4C51FFBA" w14:textId="77777777" w:rsidR="009E34BE" w:rsidRDefault="009E34BE" w:rsidP="00E662BC"/>
  <w:p w14:paraId="00CC5E23" w14:textId="77777777" w:rsidR="009E34BE" w:rsidRDefault="009E34BE" w:rsidP="00E662BC"/>
  <w:p w14:paraId="3B4416D8" w14:textId="77777777" w:rsidR="009E34BE" w:rsidRDefault="009E34BE" w:rsidP="00E662BC"/>
  <w:p w14:paraId="3E2D23CD" w14:textId="77777777" w:rsidR="009E34BE" w:rsidRDefault="009E34BE" w:rsidP="00E662BC"/>
  <w:p w14:paraId="64C351C7" w14:textId="77777777" w:rsidR="009E34BE" w:rsidRDefault="009E34BE" w:rsidP="00E662BC"/>
  <w:p w14:paraId="3425251F" w14:textId="77777777" w:rsidR="009E34BE" w:rsidRDefault="009E34BE" w:rsidP="00E662BC"/>
  <w:p w14:paraId="100DEA56" w14:textId="77777777" w:rsidR="009E34BE" w:rsidRDefault="009E34BE" w:rsidP="00E662BC"/>
  <w:p w14:paraId="00E39114" w14:textId="77777777" w:rsidR="009E34BE" w:rsidRDefault="009E34BE" w:rsidP="00E662BC"/>
  <w:p w14:paraId="354169B5" w14:textId="77777777" w:rsidR="009E34BE" w:rsidRDefault="009E34BE" w:rsidP="00E662BC"/>
  <w:p w14:paraId="29811C7F" w14:textId="77777777" w:rsidR="009E34BE" w:rsidRDefault="009E34BE" w:rsidP="00E662BC"/>
  <w:p w14:paraId="592F0E03" w14:textId="77777777" w:rsidR="009E34BE" w:rsidRDefault="009E34BE" w:rsidP="00E662BC"/>
  <w:p w14:paraId="7D39716D" w14:textId="77777777" w:rsidR="009E34BE" w:rsidRDefault="009E34BE" w:rsidP="00E662BC"/>
  <w:p w14:paraId="1FC14D26" w14:textId="77777777" w:rsidR="009E34BE" w:rsidRDefault="009E34BE" w:rsidP="00E662BC"/>
  <w:p w14:paraId="55B969AB" w14:textId="77777777" w:rsidR="009E34BE" w:rsidRDefault="009E34BE" w:rsidP="00E662BC"/>
  <w:p w14:paraId="4517AE2C" w14:textId="77777777" w:rsidR="009E34BE" w:rsidRDefault="009E34BE" w:rsidP="00E662BC"/>
  <w:p w14:paraId="38819AC9" w14:textId="77777777" w:rsidR="009E34BE" w:rsidRDefault="009E34BE" w:rsidP="00E662BC"/>
  <w:p w14:paraId="5F1BF1D3" w14:textId="77777777" w:rsidR="009E34BE" w:rsidRDefault="009E34BE" w:rsidP="00E662BC"/>
  <w:p w14:paraId="4E191F91" w14:textId="77777777" w:rsidR="009E34BE" w:rsidRDefault="009E34BE" w:rsidP="00E662BC"/>
  <w:p w14:paraId="34DCD771" w14:textId="77777777" w:rsidR="009E34BE" w:rsidRDefault="009E34BE" w:rsidP="00E662BC"/>
  <w:p w14:paraId="1741D4C2" w14:textId="77777777" w:rsidR="009E34BE" w:rsidRDefault="009E34BE" w:rsidP="00E662BC"/>
  <w:p w14:paraId="538BCD9F" w14:textId="77777777" w:rsidR="009E34BE" w:rsidRDefault="009E34BE" w:rsidP="00E662BC"/>
  <w:p w14:paraId="355C40FA" w14:textId="77777777" w:rsidR="009E34BE" w:rsidRDefault="009E34BE" w:rsidP="00E662BC"/>
  <w:p w14:paraId="2F358619" w14:textId="77777777" w:rsidR="009E34BE" w:rsidRDefault="009E34BE" w:rsidP="00E662BC"/>
  <w:p w14:paraId="3366274D" w14:textId="77777777" w:rsidR="009E34BE" w:rsidRDefault="009E34BE" w:rsidP="00E662BC"/>
  <w:p w14:paraId="70FE93FB" w14:textId="77777777" w:rsidR="009E34BE" w:rsidRDefault="009E34BE" w:rsidP="00E662BC"/>
  <w:p w14:paraId="717FEA4F" w14:textId="77777777" w:rsidR="009E34BE" w:rsidRDefault="009E34BE" w:rsidP="00E662BC"/>
  <w:p w14:paraId="534CC8B7" w14:textId="77777777" w:rsidR="009E34BE" w:rsidRDefault="009E34BE" w:rsidP="00E662BC"/>
  <w:p w14:paraId="43BD0399" w14:textId="77777777" w:rsidR="009E34BE" w:rsidRDefault="009E34BE" w:rsidP="00E662BC"/>
  <w:p w14:paraId="453FECBB" w14:textId="77777777" w:rsidR="009E34BE" w:rsidRDefault="009E34BE" w:rsidP="00E662BC"/>
  <w:p w14:paraId="4069AE35" w14:textId="77777777" w:rsidR="009E34BE" w:rsidRDefault="009E34BE" w:rsidP="00E662BC"/>
  <w:p w14:paraId="314CECCA" w14:textId="77777777" w:rsidR="009E34BE" w:rsidRDefault="009E34BE" w:rsidP="00E662BC"/>
  <w:p w14:paraId="6F24CA6F" w14:textId="77777777" w:rsidR="009E34BE" w:rsidRDefault="009E34BE" w:rsidP="00E662BC"/>
  <w:p w14:paraId="71770858" w14:textId="77777777" w:rsidR="009E34BE" w:rsidRDefault="009E34BE" w:rsidP="00E662BC"/>
  <w:p w14:paraId="7E881A44" w14:textId="77777777" w:rsidR="009E34BE" w:rsidRDefault="009E34BE" w:rsidP="00E662BC"/>
  <w:p w14:paraId="78B4417E" w14:textId="77777777" w:rsidR="00B42B8C" w:rsidRDefault="00B42B8C" w:rsidP="00E662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2784F" w14:textId="77777777" w:rsidR="009E34BE" w:rsidRPr="00FD0EAF" w:rsidRDefault="00D321CD" w:rsidP="00A741E7">
    <w:pPr>
      <w:pStyle w:val="Voettekst"/>
      <w:rPr>
        <w:sz w:val="16"/>
        <w:szCs w:val="16"/>
      </w:rPr>
    </w:pP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t xml:space="preserve"> </w:t>
    </w:r>
  </w:p>
  <w:p w14:paraId="689E23E5" w14:textId="77777777" w:rsidR="009E34BE" w:rsidRDefault="009E34BE" w:rsidP="00E662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02AE5" w14:textId="77777777" w:rsidR="00652287" w:rsidRPr="003F3547" w:rsidRDefault="00652287" w:rsidP="003F3547">
      <w:pPr>
        <w:pStyle w:val="Voettekst"/>
      </w:pPr>
    </w:p>
    <w:p w14:paraId="6D2A82AF" w14:textId="77777777" w:rsidR="00652287" w:rsidRDefault="00652287" w:rsidP="00E662BC"/>
  </w:footnote>
  <w:footnote w:type="continuationSeparator" w:id="0">
    <w:p w14:paraId="5D189AA1" w14:textId="77777777" w:rsidR="00652287" w:rsidRPr="003F3547" w:rsidRDefault="00652287" w:rsidP="003F3547">
      <w:pPr>
        <w:pStyle w:val="Voettekst"/>
      </w:pPr>
    </w:p>
    <w:p w14:paraId="13F1073B" w14:textId="77777777" w:rsidR="00652287" w:rsidRDefault="00652287" w:rsidP="00E662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C4B3" w14:textId="77777777" w:rsidR="009E34BE" w:rsidRDefault="00000000" w:rsidP="00E662BC">
    <w:r>
      <w:rPr>
        <w:noProof/>
      </w:rPr>
      <w:pict w14:anchorId="01A0BE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left:0;text-align:left;margin-left:0;margin-top:0;width:351.75pt;height:80.25pt;rotation:315;z-index:-251658239;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p w14:paraId="331CEF54" w14:textId="77777777" w:rsidR="009E34BE" w:rsidRDefault="009E34BE" w:rsidP="00E662BC"/>
  <w:p w14:paraId="78163D5B" w14:textId="77777777" w:rsidR="009E34BE" w:rsidRDefault="009E34BE" w:rsidP="00E662BC"/>
  <w:p w14:paraId="083CD615" w14:textId="77777777" w:rsidR="009E34BE" w:rsidRDefault="009E34BE" w:rsidP="00E662BC"/>
  <w:p w14:paraId="20ED8739" w14:textId="77777777" w:rsidR="009E34BE" w:rsidRDefault="009E34BE" w:rsidP="00E662BC"/>
  <w:p w14:paraId="536953E6" w14:textId="77777777" w:rsidR="009E34BE" w:rsidRDefault="009E34BE" w:rsidP="00E662BC"/>
  <w:p w14:paraId="0AC46F42" w14:textId="77777777" w:rsidR="009E34BE" w:rsidRDefault="009E34BE" w:rsidP="00E662BC"/>
  <w:p w14:paraId="2CECDC24" w14:textId="77777777" w:rsidR="009E34BE" w:rsidRDefault="009E34BE" w:rsidP="00E662BC"/>
  <w:p w14:paraId="15C62E84" w14:textId="77777777" w:rsidR="009E34BE" w:rsidRDefault="009E34BE" w:rsidP="00E662BC"/>
  <w:p w14:paraId="6EF344D5" w14:textId="77777777" w:rsidR="009E34BE" w:rsidRDefault="009E34BE" w:rsidP="00E662BC"/>
  <w:p w14:paraId="05A49924" w14:textId="77777777" w:rsidR="009E34BE" w:rsidRDefault="009E34BE" w:rsidP="00E662BC"/>
  <w:p w14:paraId="1693B400" w14:textId="77777777" w:rsidR="009E34BE" w:rsidRDefault="009E34BE" w:rsidP="00E662BC"/>
  <w:p w14:paraId="3B6D2723" w14:textId="77777777" w:rsidR="009E34BE" w:rsidRDefault="009E34BE" w:rsidP="00E662BC"/>
  <w:p w14:paraId="658339F6" w14:textId="77777777" w:rsidR="009E34BE" w:rsidRDefault="009E34BE" w:rsidP="00E662BC"/>
  <w:p w14:paraId="765380CF" w14:textId="77777777" w:rsidR="009E34BE" w:rsidRDefault="009E34BE" w:rsidP="00E662BC"/>
  <w:p w14:paraId="7C817B5C" w14:textId="77777777" w:rsidR="009E34BE" w:rsidRDefault="009E34BE" w:rsidP="00E662BC"/>
  <w:p w14:paraId="0E66637F" w14:textId="77777777" w:rsidR="009E34BE" w:rsidRDefault="009E34BE" w:rsidP="00E662BC"/>
  <w:p w14:paraId="0903C858" w14:textId="77777777" w:rsidR="009E34BE" w:rsidRDefault="009E34BE" w:rsidP="00E662BC"/>
  <w:p w14:paraId="71299D33" w14:textId="77777777" w:rsidR="009E34BE" w:rsidRDefault="009E34BE" w:rsidP="00E662BC"/>
  <w:p w14:paraId="6480A76F" w14:textId="77777777" w:rsidR="009E34BE" w:rsidRDefault="009E34BE" w:rsidP="00E662BC"/>
  <w:p w14:paraId="36A43B8B" w14:textId="77777777" w:rsidR="009E34BE" w:rsidRDefault="009E34BE" w:rsidP="00E662BC"/>
  <w:p w14:paraId="558D24C1" w14:textId="77777777" w:rsidR="009E34BE" w:rsidRDefault="009E34BE" w:rsidP="00E662BC"/>
  <w:p w14:paraId="22C7D11D" w14:textId="77777777" w:rsidR="009E34BE" w:rsidRDefault="009E34BE" w:rsidP="00E662BC"/>
  <w:p w14:paraId="66AE0692" w14:textId="77777777" w:rsidR="009E34BE" w:rsidRDefault="009E34BE" w:rsidP="00E662BC"/>
  <w:p w14:paraId="3D3F025B" w14:textId="77777777" w:rsidR="009E34BE" w:rsidRDefault="009E34BE" w:rsidP="00E662BC"/>
  <w:p w14:paraId="354A2571" w14:textId="77777777" w:rsidR="009E34BE" w:rsidRDefault="009E34BE" w:rsidP="00E662BC"/>
  <w:p w14:paraId="788B255B" w14:textId="77777777" w:rsidR="009E34BE" w:rsidRDefault="009E34BE" w:rsidP="00E662BC"/>
  <w:p w14:paraId="0D2514F0" w14:textId="77777777" w:rsidR="009E34BE" w:rsidRDefault="009E34BE" w:rsidP="00E662BC"/>
  <w:p w14:paraId="62A0FED9" w14:textId="77777777" w:rsidR="009E34BE" w:rsidRDefault="009E34BE" w:rsidP="00E662BC"/>
  <w:p w14:paraId="555DA57F" w14:textId="77777777" w:rsidR="009E34BE" w:rsidRDefault="009E34BE" w:rsidP="00E662BC"/>
  <w:p w14:paraId="04A2CABD" w14:textId="77777777" w:rsidR="009E34BE" w:rsidRDefault="009E34BE" w:rsidP="00E662BC"/>
  <w:p w14:paraId="744860B7" w14:textId="77777777" w:rsidR="009E34BE" w:rsidRDefault="009E34BE" w:rsidP="00E662BC"/>
  <w:p w14:paraId="17B34531" w14:textId="77777777" w:rsidR="009E34BE" w:rsidRDefault="009E34BE" w:rsidP="00E662BC"/>
  <w:p w14:paraId="53723441" w14:textId="77777777" w:rsidR="009E34BE" w:rsidRDefault="009E34BE" w:rsidP="00E662BC"/>
  <w:p w14:paraId="5F4B7814" w14:textId="77777777" w:rsidR="009E34BE" w:rsidRDefault="009E34BE" w:rsidP="00E662BC"/>
  <w:p w14:paraId="6D4A88A1" w14:textId="77777777" w:rsidR="009E34BE" w:rsidRDefault="009E34BE" w:rsidP="00E662BC"/>
  <w:p w14:paraId="5F6881DF" w14:textId="77777777" w:rsidR="009E34BE" w:rsidRDefault="009E34BE" w:rsidP="00E662BC"/>
  <w:p w14:paraId="474B2BBE" w14:textId="77777777" w:rsidR="009E34BE" w:rsidRDefault="009E34BE" w:rsidP="00E662BC"/>
  <w:p w14:paraId="29D9E8CC" w14:textId="77777777" w:rsidR="009E34BE" w:rsidRDefault="009E34BE" w:rsidP="00E662BC"/>
  <w:p w14:paraId="27C4AC9B" w14:textId="77777777" w:rsidR="009E34BE" w:rsidRDefault="009E34BE" w:rsidP="00E662BC"/>
  <w:p w14:paraId="3F1E8FA0" w14:textId="77777777" w:rsidR="009E34BE" w:rsidRDefault="009E34BE" w:rsidP="00E662BC"/>
  <w:p w14:paraId="1278B463" w14:textId="77777777" w:rsidR="009E34BE" w:rsidRDefault="009E34BE" w:rsidP="00E662BC"/>
  <w:p w14:paraId="3BACE37A" w14:textId="77777777" w:rsidR="009E34BE" w:rsidRDefault="009E34BE" w:rsidP="00E662BC"/>
  <w:p w14:paraId="729F8AEC" w14:textId="77777777" w:rsidR="009E34BE" w:rsidRDefault="009E34BE" w:rsidP="00E662BC"/>
  <w:p w14:paraId="6DA16423" w14:textId="77777777" w:rsidR="009E34BE" w:rsidRDefault="009E34BE" w:rsidP="00E662BC"/>
  <w:p w14:paraId="638B7BD6" w14:textId="77777777" w:rsidR="009E34BE" w:rsidRDefault="009E34BE" w:rsidP="00E662BC"/>
  <w:p w14:paraId="791ABAF2" w14:textId="77777777" w:rsidR="009E34BE" w:rsidRDefault="009E34BE" w:rsidP="00E662BC"/>
  <w:p w14:paraId="1182DFEF" w14:textId="77777777" w:rsidR="009E34BE" w:rsidRDefault="009E34BE" w:rsidP="00E662BC"/>
  <w:p w14:paraId="64D59DC7" w14:textId="77777777" w:rsidR="009E34BE" w:rsidRDefault="009E34BE" w:rsidP="00E662BC"/>
  <w:p w14:paraId="7212BFD8" w14:textId="77777777" w:rsidR="009E34BE" w:rsidRDefault="009E34BE" w:rsidP="00E662BC"/>
  <w:p w14:paraId="5456B887" w14:textId="77777777" w:rsidR="009E34BE" w:rsidRDefault="009E34BE" w:rsidP="00E662BC"/>
  <w:p w14:paraId="1DF20503" w14:textId="77777777" w:rsidR="009E34BE" w:rsidRDefault="009E34BE" w:rsidP="00E662BC"/>
  <w:p w14:paraId="68B70221" w14:textId="77777777" w:rsidR="009E34BE" w:rsidRDefault="009E34BE" w:rsidP="00E662BC"/>
  <w:p w14:paraId="4FD9951D" w14:textId="77777777" w:rsidR="009E34BE" w:rsidRDefault="009E34BE" w:rsidP="00E662BC"/>
  <w:p w14:paraId="693A4D4E" w14:textId="77777777" w:rsidR="009E34BE" w:rsidRDefault="009E34BE" w:rsidP="00E662BC"/>
  <w:p w14:paraId="7CB48605" w14:textId="77777777" w:rsidR="009E34BE" w:rsidRDefault="009E34BE" w:rsidP="00E662BC"/>
  <w:p w14:paraId="3486621B" w14:textId="77777777" w:rsidR="009E34BE" w:rsidRDefault="009E34BE" w:rsidP="00E662BC"/>
  <w:p w14:paraId="226E7C0E" w14:textId="77777777" w:rsidR="009E34BE" w:rsidRDefault="009E34BE" w:rsidP="00E662BC"/>
  <w:p w14:paraId="0399DB30" w14:textId="77777777" w:rsidR="009E34BE" w:rsidRDefault="009E34BE" w:rsidP="00E662BC"/>
  <w:p w14:paraId="407A7975" w14:textId="77777777" w:rsidR="009E34BE" w:rsidRDefault="009E34BE" w:rsidP="00E662BC"/>
  <w:p w14:paraId="3592601C" w14:textId="77777777" w:rsidR="009E34BE" w:rsidRDefault="009E34BE" w:rsidP="00E662BC"/>
  <w:p w14:paraId="4B7DED82" w14:textId="77777777" w:rsidR="009E34BE" w:rsidRDefault="009E34BE" w:rsidP="00E662BC"/>
  <w:p w14:paraId="390D7E2D" w14:textId="77777777" w:rsidR="009E34BE" w:rsidRDefault="009E34BE" w:rsidP="00E662BC"/>
  <w:p w14:paraId="55AE580B" w14:textId="77777777" w:rsidR="009E34BE" w:rsidRDefault="009E34BE" w:rsidP="00E662BC"/>
  <w:p w14:paraId="1C7473B7" w14:textId="77777777" w:rsidR="009E34BE" w:rsidRDefault="009E34BE" w:rsidP="00E662BC"/>
  <w:p w14:paraId="3A880587" w14:textId="77777777" w:rsidR="009E34BE" w:rsidRDefault="009E34BE" w:rsidP="00E662BC"/>
  <w:p w14:paraId="0F48E1EA" w14:textId="77777777" w:rsidR="009E34BE" w:rsidRDefault="009E34BE" w:rsidP="00E662BC"/>
  <w:p w14:paraId="7A0F87A0" w14:textId="77777777" w:rsidR="009E34BE" w:rsidRDefault="009E34BE" w:rsidP="00E662BC"/>
  <w:p w14:paraId="40D2F91D" w14:textId="77777777" w:rsidR="009E34BE" w:rsidRDefault="009E34BE" w:rsidP="00E662BC"/>
  <w:p w14:paraId="78ABAE44" w14:textId="77777777" w:rsidR="009E34BE" w:rsidRDefault="009E34BE" w:rsidP="00E662BC"/>
  <w:p w14:paraId="6D4953A5" w14:textId="77777777" w:rsidR="009E34BE" w:rsidRDefault="009E34BE" w:rsidP="00E662BC"/>
  <w:p w14:paraId="311AE557" w14:textId="77777777" w:rsidR="009E34BE" w:rsidRDefault="009E34BE" w:rsidP="00E662BC"/>
  <w:p w14:paraId="6FDD12F1" w14:textId="77777777" w:rsidR="009E34BE" w:rsidRDefault="009E34BE" w:rsidP="00E662BC"/>
  <w:p w14:paraId="0F2CADAD" w14:textId="77777777" w:rsidR="009E34BE" w:rsidRDefault="009E34BE" w:rsidP="00E662BC"/>
  <w:p w14:paraId="400F7EB8" w14:textId="77777777" w:rsidR="009E34BE" w:rsidRDefault="009E34BE" w:rsidP="00E662BC"/>
  <w:p w14:paraId="2D7D2D84" w14:textId="77777777" w:rsidR="009E34BE" w:rsidRDefault="009E34BE" w:rsidP="00E662BC"/>
  <w:p w14:paraId="3647DE2C" w14:textId="77777777" w:rsidR="009E34BE" w:rsidRDefault="009E34BE" w:rsidP="00E662BC"/>
  <w:p w14:paraId="7E2300D1" w14:textId="77777777" w:rsidR="009E34BE" w:rsidRDefault="009E34BE" w:rsidP="00E662BC"/>
  <w:p w14:paraId="1FE35308" w14:textId="77777777" w:rsidR="009E34BE" w:rsidRDefault="009E34BE" w:rsidP="00E662BC"/>
  <w:p w14:paraId="6EF50C2E" w14:textId="77777777" w:rsidR="009E34BE" w:rsidRDefault="009E34BE" w:rsidP="00E662BC"/>
  <w:p w14:paraId="49E13C58" w14:textId="77777777" w:rsidR="009E34BE" w:rsidRDefault="009E34BE" w:rsidP="00E662BC"/>
  <w:p w14:paraId="60D4CAB7" w14:textId="77777777" w:rsidR="009E34BE" w:rsidRDefault="009E34BE" w:rsidP="00E662BC"/>
  <w:p w14:paraId="5E71CB02" w14:textId="77777777" w:rsidR="009E34BE" w:rsidRDefault="009E34BE" w:rsidP="00E662BC"/>
  <w:p w14:paraId="4E860795" w14:textId="77777777" w:rsidR="009E34BE" w:rsidRDefault="009E34BE" w:rsidP="00E662BC"/>
  <w:p w14:paraId="06DDC2A3" w14:textId="77777777" w:rsidR="009E34BE" w:rsidRDefault="009E34BE" w:rsidP="00E662BC"/>
  <w:p w14:paraId="0480A316" w14:textId="77777777" w:rsidR="009E34BE" w:rsidRDefault="009E34BE" w:rsidP="00E662BC"/>
  <w:p w14:paraId="55FD3B7D" w14:textId="77777777" w:rsidR="009E34BE" w:rsidRDefault="009E34BE" w:rsidP="00E662BC"/>
  <w:p w14:paraId="6EE00299" w14:textId="77777777" w:rsidR="009E34BE" w:rsidRDefault="009E34BE" w:rsidP="00E662BC"/>
  <w:p w14:paraId="22D09FC5" w14:textId="77777777" w:rsidR="009E34BE" w:rsidRDefault="009E34BE" w:rsidP="00E662BC"/>
  <w:p w14:paraId="388E0988" w14:textId="77777777" w:rsidR="009E34BE" w:rsidRDefault="009E34BE" w:rsidP="00E662BC"/>
  <w:p w14:paraId="3C106C64" w14:textId="77777777" w:rsidR="009E34BE" w:rsidRDefault="009E34BE" w:rsidP="00E662BC"/>
  <w:p w14:paraId="5D1B04D4" w14:textId="77777777" w:rsidR="009E34BE" w:rsidRDefault="009E34BE" w:rsidP="00E662BC"/>
  <w:p w14:paraId="7095244F" w14:textId="77777777" w:rsidR="009E34BE" w:rsidRDefault="009E34BE" w:rsidP="00E662BC"/>
  <w:p w14:paraId="249EEF19" w14:textId="77777777" w:rsidR="009E34BE" w:rsidRDefault="009E34BE" w:rsidP="00E662BC"/>
  <w:p w14:paraId="00476A6D" w14:textId="77777777" w:rsidR="009E34BE" w:rsidRDefault="009E34BE" w:rsidP="00E662BC"/>
  <w:p w14:paraId="4ECA90FE" w14:textId="77777777" w:rsidR="009E34BE" w:rsidRDefault="009E34BE" w:rsidP="00E662BC"/>
  <w:p w14:paraId="4C293F5C" w14:textId="77777777" w:rsidR="009E34BE" w:rsidRDefault="009E34BE" w:rsidP="00E662BC"/>
  <w:p w14:paraId="6570818A" w14:textId="77777777" w:rsidR="009E34BE" w:rsidRDefault="009E34BE" w:rsidP="00E662BC"/>
  <w:p w14:paraId="28267229" w14:textId="77777777" w:rsidR="009E34BE" w:rsidRDefault="009E34BE" w:rsidP="00E662BC"/>
  <w:p w14:paraId="65F65F5E" w14:textId="77777777" w:rsidR="009E34BE" w:rsidRDefault="009E34BE" w:rsidP="00E662BC"/>
  <w:p w14:paraId="37B57623" w14:textId="77777777" w:rsidR="009E34BE" w:rsidRDefault="009E34BE" w:rsidP="00E662BC"/>
  <w:p w14:paraId="4781E026" w14:textId="77777777" w:rsidR="009E34BE" w:rsidRDefault="009E34BE" w:rsidP="00E662BC"/>
  <w:p w14:paraId="5C80FDED" w14:textId="77777777" w:rsidR="009E34BE" w:rsidRDefault="009E34BE" w:rsidP="00E662BC"/>
  <w:p w14:paraId="5B9A4B0E" w14:textId="77777777" w:rsidR="009E34BE" w:rsidRDefault="009E34BE" w:rsidP="00E662BC"/>
  <w:p w14:paraId="493E4FBF" w14:textId="77777777" w:rsidR="009E34BE" w:rsidRDefault="009E34BE" w:rsidP="00E662BC"/>
  <w:p w14:paraId="76862F4B" w14:textId="77777777" w:rsidR="009E34BE" w:rsidRDefault="009E34BE" w:rsidP="00E662BC"/>
  <w:p w14:paraId="14D15971" w14:textId="77777777" w:rsidR="009E34BE" w:rsidRDefault="009E34BE" w:rsidP="00E662BC"/>
  <w:p w14:paraId="3E610E01" w14:textId="77777777" w:rsidR="009E34BE" w:rsidRDefault="009E34BE" w:rsidP="00E662BC"/>
  <w:p w14:paraId="2C6320EB" w14:textId="77777777" w:rsidR="009E34BE" w:rsidRDefault="009E34BE" w:rsidP="00E662BC"/>
  <w:p w14:paraId="71F2A811" w14:textId="77777777" w:rsidR="009E34BE" w:rsidRDefault="009E34BE" w:rsidP="00E662BC"/>
  <w:p w14:paraId="05268612" w14:textId="77777777" w:rsidR="009E34BE" w:rsidRDefault="009E34BE" w:rsidP="00E662BC"/>
  <w:p w14:paraId="31F2179D" w14:textId="77777777" w:rsidR="009E34BE" w:rsidRDefault="009E34BE" w:rsidP="00E662BC"/>
  <w:p w14:paraId="2F80A8EB" w14:textId="77777777" w:rsidR="009E34BE" w:rsidRDefault="009E34BE" w:rsidP="00E662BC"/>
  <w:p w14:paraId="75DD12C3" w14:textId="77777777" w:rsidR="009E34BE" w:rsidRDefault="009E34BE" w:rsidP="00E662BC"/>
  <w:p w14:paraId="3D25C969" w14:textId="77777777" w:rsidR="009E34BE" w:rsidRDefault="009E34BE" w:rsidP="00E662BC"/>
  <w:p w14:paraId="6DACA3AC" w14:textId="77777777" w:rsidR="009E34BE" w:rsidRDefault="009E34BE" w:rsidP="00E662BC"/>
  <w:p w14:paraId="130FF838" w14:textId="77777777" w:rsidR="009E34BE" w:rsidRDefault="009E34BE" w:rsidP="00E662BC"/>
  <w:p w14:paraId="66B24433" w14:textId="77777777" w:rsidR="009E34BE" w:rsidRDefault="009E34BE" w:rsidP="00E662BC"/>
  <w:p w14:paraId="5FEF39C8" w14:textId="77777777" w:rsidR="009E34BE" w:rsidRDefault="009E34BE" w:rsidP="00E662BC"/>
  <w:p w14:paraId="7788A504" w14:textId="77777777" w:rsidR="009E34BE" w:rsidRDefault="009E34BE" w:rsidP="00E662BC"/>
  <w:p w14:paraId="502F71DA" w14:textId="77777777" w:rsidR="009E34BE" w:rsidRDefault="009E34BE" w:rsidP="00E662BC"/>
  <w:p w14:paraId="472FAB83" w14:textId="77777777" w:rsidR="009E34BE" w:rsidRDefault="009E34BE" w:rsidP="00E662BC"/>
  <w:p w14:paraId="0AD388F9" w14:textId="77777777" w:rsidR="009E34BE" w:rsidRDefault="009E34BE" w:rsidP="00E662BC"/>
  <w:p w14:paraId="703A7DC3" w14:textId="77777777" w:rsidR="009E34BE" w:rsidRDefault="009E34BE" w:rsidP="00E662BC"/>
  <w:p w14:paraId="0EF7A2B8" w14:textId="77777777" w:rsidR="009E34BE" w:rsidRDefault="009E34BE" w:rsidP="00E662BC"/>
  <w:p w14:paraId="4D2A3081" w14:textId="77777777" w:rsidR="009E34BE" w:rsidRDefault="009E34BE" w:rsidP="00E662BC"/>
  <w:p w14:paraId="66939F86" w14:textId="77777777" w:rsidR="009E34BE" w:rsidRDefault="009E34BE" w:rsidP="00E662BC"/>
  <w:p w14:paraId="485BCFA4" w14:textId="77777777" w:rsidR="009E34BE" w:rsidRDefault="009E34BE" w:rsidP="00E662BC"/>
  <w:p w14:paraId="05399901" w14:textId="77777777" w:rsidR="009E34BE" w:rsidRDefault="009E34BE" w:rsidP="00E662BC"/>
  <w:p w14:paraId="0DAF6759" w14:textId="77777777" w:rsidR="009E34BE" w:rsidRDefault="009E34BE" w:rsidP="00E662BC"/>
  <w:p w14:paraId="1D1C8CB6" w14:textId="77777777" w:rsidR="009E34BE" w:rsidRDefault="009E34BE" w:rsidP="00E662BC"/>
  <w:p w14:paraId="6B4EF19D" w14:textId="77777777" w:rsidR="009E34BE" w:rsidRDefault="009E34BE" w:rsidP="00E662BC"/>
  <w:p w14:paraId="4E980986" w14:textId="77777777" w:rsidR="009E34BE" w:rsidRDefault="009E34BE" w:rsidP="00E662BC"/>
  <w:p w14:paraId="39B22C54" w14:textId="77777777" w:rsidR="009E34BE" w:rsidRDefault="009E34BE" w:rsidP="00E662BC"/>
  <w:p w14:paraId="035B5368" w14:textId="77777777" w:rsidR="009E34BE" w:rsidRDefault="009E34BE" w:rsidP="00E662BC"/>
  <w:p w14:paraId="619B7BCB" w14:textId="77777777" w:rsidR="009E34BE" w:rsidRDefault="009E34BE" w:rsidP="00E662BC"/>
  <w:p w14:paraId="24E911BC" w14:textId="77777777" w:rsidR="009E34BE" w:rsidRDefault="009E34BE" w:rsidP="00E662BC"/>
  <w:p w14:paraId="1C5A1DDC" w14:textId="77777777" w:rsidR="009E34BE" w:rsidRDefault="009E34BE" w:rsidP="00E662BC"/>
  <w:p w14:paraId="48383C1D" w14:textId="77777777" w:rsidR="009E34BE" w:rsidRDefault="009E34BE" w:rsidP="00E662BC"/>
  <w:p w14:paraId="30671168" w14:textId="77777777" w:rsidR="009E34BE" w:rsidRDefault="009E34BE" w:rsidP="00E662BC"/>
  <w:p w14:paraId="7D1399B2" w14:textId="77777777" w:rsidR="009E34BE" w:rsidRDefault="009E34BE" w:rsidP="00E662BC"/>
  <w:p w14:paraId="73FC3679" w14:textId="77777777" w:rsidR="009E34BE" w:rsidRDefault="009E34BE" w:rsidP="00E662BC"/>
  <w:p w14:paraId="2DC2C70E" w14:textId="77777777" w:rsidR="009E34BE" w:rsidRDefault="009E34BE" w:rsidP="00E662BC"/>
  <w:p w14:paraId="245B2ABF" w14:textId="77777777" w:rsidR="009E34BE" w:rsidRDefault="009E34BE" w:rsidP="00E662BC"/>
  <w:p w14:paraId="58839FE0" w14:textId="77777777" w:rsidR="009E34BE" w:rsidRDefault="009E34BE" w:rsidP="00E662BC"/>
  <w:p w14:paraId="4C9940F2" w14:textId="77777777" w:rsidR="009E34BE" w:rsidRDefault="009E34BE" w:rsidP="00E662BC"/>
  <w:p w14:paraId="2E5D6552" w14:textId="77777777" w:rsidR="009E34BE" w:rsidRDefault="009E34BE" w:rsidP="00E662BC"/>
  <w:p w14:paraId="5004D9B9" w14:textId="77777777" w:rsidR="009E34BE" w:rsidRDefault="009E34BE" w:rsidP="00E662BC"/>
  <w:p w14:paraId="65216D5D" w14:textId="77777777" w:rsidR="009E34BE" w:rsidRDefault="009E34BE" w:rsidP="00E662BC"/>
  <w:p w14:paraId="4E6D7CD9" w14:textId="77777777" w:rsidR="009E34BE" w:rsidRDefault="009E34BE" w:rsidP="00E662BC"/>
  <w:p w14:paraId="595B7888" w14:textId="77777777" w:rsidR="009E34BE" w:rsidRDefault="009E34BE" w:rsidP="00E662BC"/>
  <w:p w14:paraId="252BE23C" w14:textId="77777777" w:rsidR="009E34BE" w:rsidRDefault="009E34BE" w:rsidP="00E662BC"/>
  <w:p w14:paraId="1F92CFB2" w14:textId="77777777" w:rsidR="009E34BE" w:rsidRDefault="009E34BE" w:rsidP="00E662BC"/>
  <w:p w14:paraId="5E36A678" w14:textId="77777777" w:rsidR="009E34BE" w:rsidRDefault="009E34BE" w:rsidP="00E662BC"/>
  <w:p w14:paraId="719D3C62" w14:textId="77777777" w:rsidR="009E34BE" w:rsidRDefault="009E34BE" w:rsidP="00E662BC"/>
  <w:p w14:paraId="38225FEE" w14:textId="77777777" w:rsidR="009E34BE" w:rsidRDefault="009E34BE" w:rsidP="00E662BC"/>
  <w:p w14:paraId="19C70FB2" w14:textId="77777777" w:rsidR="009E34BE" w:rsidRDefault="009E34BE" w:rsidP="00E662BC"/>
  <w:p w14:paraId="04B1D82A" w14:textId="77777777" w:rsidR="009E34BE" w:rsidRDefault="009E34BE" w:rsidP="00E662BC"/>
  <w:p w14:paraId="35BE7516" w14:textId="77777777" w:rsidR="009E34BE" w:rsidRDefault="009E34BE" w:rsidP="00E662BC"/>
  <w:p w14:paraId="669E9ED0" w14:textId="77777777" w:rsidR="009E34BE" w:rsidRDefault="009E34BE" w:rsidP="00E662BC"/>
  <w:p w14:paraId="6E3F78E3" w14:textId="77777777" w:rsidR="009E34BE" w:rsidRDefault="009E34BE" w:rsidP="00E662BC"/>
  <w:p w14:paraId="140D88D0" w14:textId="77777777" w:rsidR="009E34BE" w:rsidRDefault="009E34BE" w:rsidP="00E662BC"/>
  <w:p w14:paraId="66466036" w14:textId="77777777" w:rsidR="009E34BE" w:rsidRDefault="009E34BE" w:rsidP="00E662BC"/>
  <w:p w14:paraId="34E5F0DA" w14:textId="77777777" w:rsidR="009E34BE" w:rsidRDefault="009E34BE" w:rsidP="00E662BC"/>
  <w:p w14:paraId="7455B0FC" w14:textId="77777777" w:rsidR="009E34BE" w:rsidRDefault="009E34BE" w:rsidP="00E662BC"/>
  <w:p w14:paraId="1673B2EE" w14:textId="77777777" w:rsidR="009E34BE" w:rsidRDefault="009E34BE" w:rsidP="00E662BC"/>
  <w:p w14:paraId="6FA3FFD8" w14:textId="77777777" w:rsidR="009E34BE" w:rsidRDefault="009E34BE" w:rsidP="00E662BC"/>
  <w:p w14:paraId="019AE1D5" w14:textId="77777777" w:rsidR="009E34BE" w:rsidRDefault="009E34BE" w:rsidP="00E662BC"/>
  <w:p w14:paraId="2DD64C45" w14:textId="77777777" w:rsidR="009E34BE" w:rsidRDefault="009E34BE" w:rsidP="00E662BC"/>
  <w:p w14:paraId="1138CD22" w14:textId="77777777" w:rsidR="009E34BE" w:rsidRDefault="009E34BE" w:rsidP="00E662BC"/>
  <w:p w14:paraId="4B225D11" w14:textId="77777777" w:rsidR="009E34BE" w:rsidRDefault="009E34BE" w:rsidP="00E662BC"/>
  <w:p w14:paraId="005930DB" w14:textId="77777777" w:rsidR="009E34BE" w:rsidRDefault="009E34BE" w:rsidP="00E662BC"/>
  <w:p w14:paraId="78B3EAEA" w14:textId="77777777" w:rsidR="009E34BE" w:rsidRDefault="009E34BE" w:rsidP="00E662BC"/>
  <w:p w14:paraId="29481D67" w14:textId="77777777" w:rsidR="009E34BE" w:rsidRDefault="009E34BE" w:rsidP="00E662BC"/>
  <w:p w14:paraId="4E9CCD29" w14:textId="77777777" w:rsidR="009E34BE" w:rsidRDefault="009E34BE" w:rsidP="00E662BC"/>
  <w:p w14:paraId="70778871" w14:textId="77777777" w:rsidR="009E34BE" w:rsidRDefault="009E34BE" w:rsidP="00E662BC"/>
  <w:p w14:paraId="34BA3C21" w14:textId="77777777" w:rsidR="009E34BE" w:rsidRDefault="009E34BE" w:rsidP="00E662BC"/>
  <w:p w14:paraId="335F5F4D" w14:textId="77777777" w:rsidR="00B42B8C" w:rsidRDefault="00B42B8C" w:rsidP="00E662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E2F5C" w14:textId="5380C01B" w:rsidR="009E34BE" w:rsidRDefault="00EC18AA" w:rsidP="008B5E83">
    <w:pPr>
      <w:pStyle w:val="Koptekst"/>
      <w:tabs>
        <w:tab w:val="left" w:pos="0"/>
      </w:tabs>
      <w:jc w:val="right"/>
    </w:pPr>
    <w:r>
      <w:rPr>
        <w:noProof/>
      </w:rPr>
      <w:drawing>
        <wp:anchor distT="0" distB="0" distL="114300" distR="114300" simplePos="0" relativeHeight="251658242" behindDoc="1" locked="0" layoutInCell="1" allowOverlap="1" wp14:anchorId="5757BD14" wp14:editId="43E24A3A">
          <wp:simplePos x="0" y="0"/>
          <wp:positionH relativeFrom="column">
            <wp:posOffset>4243070</wp:posOffset>
          </wp:positionH>
          <wp:positionV relativeFrom="paragraph">
            <wp:posOffset>-175895</wp:posOffset>
          </wp:positionV>
          <wp:extent cx="2035175" cy="1162685"/>
          <wp:effectExtent l="0" t="0" r="3175" b="0"/>
          <wp:wrapNone/>
          <wp:docPr id="33" name="Afbeelding 33"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3"/>
                  <pic:cNvPicPr/>
                </pic:nvPicPr>
                <pic:blipFill>
                  <a:blip r:embed="rId1">
                    <a:extLst>
                      <a:ext uri="{28A0092B-C50C-407E-A947-70E740481C1C}">
                        <a14:useLocalDpi xmlns:a14="http://schemas.microsoft.com/office/drawing/2010/main" val="0"/>
                      </a:ext>
                    </a:extLst>
                  </a:blip>
                  <a:stretch>
                    <a:fillRect/>
                  </a:stretch>
                </pic:blipFill>
                <pic:spPr>
                  <a:xfrm>
                    <a:off x="0" y="0"/>
                    <a:ext cx="2035175" cy="1162685"/>
                  </a:xfrm>
                  <a:prstGeom prst="rect">
                    <a:avLst/>
                  </a:prstGeom>
                </pic:spPr>
              </pic:pic>
            </a:graphicData>
          </a:graphic>
        </wp:anchor>
      </w:drawing>
    </w:r>
  </w:p>
  <w:p w14:paraId="2CEBB85C" w14:textId="6B24E3D4" w:rsidR="009E34BE" w:rsidRDefault="009E34BE" w:rsidP="00E662BC"/>
  <w:p w14:paraId="6A0C7663" w14:textId="2F70B6E3" w:rsidR="009E34BE" w:rsidRDefault="009E34BE" w:rsidP="00E662BC"/>
  <w:p w14:paraId="7B26B36A" w14:textId="75A1993D" w:rsidR="009E34BE" w:rsidRDefault="00FC7DFB" w:rsidP="00745852">
    <w:pPr>
      <w:pStyle w:val="Kop2zondernummerEmtio"/>
    </w:pPr>
    <w:r>
      <w:t xml:space="preserve">Bijlage </w:t>
    </w:r>
    <w:r w:rsidR="00F269E5">
      <w:t>6.</w:t>
    </w:r>
    <w:r w:rsidR="00CC0F3B">
      <w:t>8</w:t>
    </w:r>
  </w:p>
  <w:p w14:paraId="0E909EBB" w14:textId="0D19D29B" w:rsidR="009E34BE" w:rsidRDefault="009E34BE" w:rsidP="00E662BC"/>
  <w:p w14:paraId="2B77DCF2" w14:textId="77777777" w:rsidR="00B42B8C" w:rsidRDefault="00B42B8C" w:rsidP="00E662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F1EB2" w14:textId="77777777" w:rsidR="009E34BE" w:rsidRDefault="00000000" w:rsidP="00A741E7">
    <w:pPr>
      <w:pStyle w:val="Koptekst"/>
    </w:pPr>
    <w:r>
      <w:rPr>
        <w:noProof/>
      </w:rPr>
      <w:pict w14:anchorId="23226A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351.75pt;height:80.25pt;rotation:315;z-index:-251658240;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2"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3" w15:restartNumberingAfterBreak="0">
    <w:nsid w:val="42E800D1"/>
    <w:multiLevelType w:val="multilevel"/>
    <w:tmpl w:val="90A8103A"/>
    <w:numStyleLink w:val="BijlagenummeringEmtio"/>
  </w:abstractNum>
  <w:abstractNum w:abstractNumId="24" w15:restartNumberingAfterBreak="0">
    <w:nsid w:val="43A561BB"/>
    <w:multiLevelType w:val="multilevel"/>
    <w:tmpl w:val="8576664C"/>
    <w:numStyleLink w:val="OpsommingtekenEmtio"/>
  </w:abstractNum>
  <w:abstractNum w:abstractNumId="25"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6"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C63AC9"/>
    <w:multiLevelType w:val="multilevel"/>
    <w:tmpl w:val="8576664C"/>
    <w:numStyleLink w:val="OpsommingtekenEmtio"/>
  </w:abstractNum>
  <w:abstractNum w:abstractNumId="29" w15:restartNumberingAfterBreak="0">
    <w:nsid w:val="58D76737"/>
    <w:multiLevelType w:val="multilevel"/>
    <w:tmpl w:val="8576664C"/>
    <w:numStyleLink w:val="OpsommingtekenEmtio"/>
  </w:abstractNum>
  <w:abstractNum w:abstractNumId="30" w15:restartNumberingAfterBreak="0">
    <w:nsid w:val="5B616121"/>
    <w:multiLevelType w:val="multilevel"/>
    <w:tmpl w:val="B4BACAD8"/>
    <w:numStyleLink w:val="OpsommingstreepjeEmtio"/>
  </w:abstractNum>
  <w:abstractNum w:abstractNumId="31" w15:restartNumberingAfterBreak="0">
    <w:nsid w:val="5DC64260"/>
    <w:multiLevelType w:val="multilevel"/>
    <w:tmpl w:val="C9FA2D30"/>
    <w:numStyleLink w:val="OpsommingopenrondjeEmtio"/>
  </w:abstractNum>
  <w:abstractNum w:abstractNumId="32" w15:restartNumberingAfterBreak="0">
    <w:nsid w:val="5DFE3518"/>
    <w:multiLevelType w:val="multilevel"/>
    <w:tmpl w:val="C9FA2D30"/>
    <w:numStyleLink w:val="OpsommingopenrondjeEmtio"/>
  </w:abstractNum>
  <w:abstractNum w:abstractNumId="33" w15:restartNumberingAfterBreak="0">
    <w:nsid w:val="609F7B87"/>
    <w:multiLevelType w:val="multilevel"/>
    <w:tmpl w:val="B80072F2"/>
    <w:numStyleLink w:val="KopnummeringEmtio"/>
  </w:abstractNum>
  <w:abstractNum w:abstractNumId="34"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5" w15:restartNumberingAfterBreak="0">
    <w:nsid w:val="6B382304"/>
    <w:multiLevelType w:val="multilevel"/>
    <w:tmpl w:val="8576664C"/>
    <w:numStyleLink w:val="OpsommingtekenEmtio"/>
  </w:abstractNum>
  <w:abstractNum w:abstractNumId="36" w15:restartNumberingAfterBreak="0">
    <w:nsid w:val="6C6644DD"/>
    <w:multiLevelType w:val="multilevel"/>
    <w:tmpl w:val="9E50E438"/>
    <w:numStyleLink w:val="OpsommingbolletjeEmtio"/>
  </w:abstractNum>
  <w:abstractNum w:abstractNumId="37" w15:restartNumberingAfterBreak="0">
    <w:nsid w:val="6CAB1E63"/>
    <w:multiLevelType w:val="multilevel"/>
    <w:tmpl w:val="7FB6E594"/>
    <w:numStyleLink w:val="AgendapuntlijstEmtio"/>
  </w:abstractNum>
  <w:abstractNum w:abstractNumId="38" w15:restartNumberingAfterBreak="0">
    <w:nsid w:val="6E7370EC"/>
    <w:multiLevelType w:val="multilevel"/>
    <w:tmpl w:val="9200769E"/>
    <w:numStyleLink w:val="OpsommingkleineletterEmtio"/>
  </w:abstractNum>
  <w:abstractNum w:abstractNumId="39" w15:restartNumberingAfterBreak="0">
    <w:nsid w:val="7038598F"/>
    <w:multiLevelType w:val="multilevel"/>
    <w:tmpl w:val="90A8103A"/>
    <w:numStyleLink w:val="BijlagenummeringEmtio"/>
  </w:abstractNum>
  <w:abstractNum w:abstractNumId="40" w15:restartNumberingAfterBreak="0">
    <w:nsid w:val="70EC4E8C"/>
    <w:multiLevelType w:val="multilevel"/>
    <w:tmpl w:val="C9FA2D30"/>
    <w:numStyleLink w:val="OpsommingopenrondjeEmtio"/>
  </w:abstractNum>
  <w:abstractNum w:abstractNumId="41" w15:restartNumberingAfterBreak="0">
    <w:nsid w:val="717435D9"/>
    <w:multiLevelType w:val="multilevel"/>
    <w:tmpl w:val="B80072F2"/>
    <w:numStyleLink w:val="KopnummeringEmtio"/>
  </w:abstractNum>
  <w:abstractNum w:abstractNumId="42" w15:restartNumberingAfterBreak="0">
    <w:nsid w:val="76AE427F"/>
    <w:multiLevelType w:val="multilevel"/>
    <w:tmpl w:val="8576664C"/>
    <w:numStyleLink w:val="OpsommingtekenEmtio"/>
  </w:abstractNum>
  <w:abstractNum w:abstractNumId="43" w15:restartNumberingAfterBreak="0">
    <w:nsid w:val="792E34E6"/>
    <w:multiLevelType w:val="multilevel"/>
    <w:tmpl w:val="C9FA2D30"/>
    <w:numStyleLink w:val="OpsommingopenrondjeEmtio"/>
  </w:abstractNum>
  <w:abstractNum w:abstractNumId="44" w15:restartNumberingAfterBreak="0">
    <w:nsid w:val="79AE6CDF"/>
    <w:multiLevelType w:val="multilevel"/>
    <w:tmpl w:val="B4BACAD8"/>
    <w:numStyleLink w:val="OpsommingstreepjeEmtio"/>
  </w:abstractNum>
  <w:abstractNum w:abstractNumId="45"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16cid:durableId="1585996119">
    <w:abstractNumId w:val="10"/>
  </w:num>
  <w:num w:numId="2" w16cid:durableId="1278635713">
    <w:abstractNumId w:val="21"/>
  </w:num>
  <w:num w:numId="3" w16cid:durableId="1869878295">
    <w:abstractNumId w:val="25"/>
  </w:num>
  <w:num w:numId="4" w16cid:durableId="1433820775">
    <w:abstractNumId w:val="11"/>
  </w:num>
  <w:num w:numId="5" w16cid:durableId="580913010">
    <w:abstractNumId w:val="27"/>
  </w:num>
  <w:num w:numId="6" w16cid:durableId="458767911">
    <w:abstractNumId w:val="14"/>
  </w:num>
  <w:num w:numId="7" w16cid:durableId="1962031839">
    <w:abstractNumId w:val="13"/>
  </w:num>
  <w:num w:numId="8" w16cid:durableId="58403404">
    <w:abstractNumId w:val="20"/>
  </w:num>
  <w:num w:numId="9" w16cid:durableId="1254510291">
    <w:abstractNumId w:val="22"/>
  </w:num>
  <w:num w:numId="10" w16cid:durableId="757411097">
    <w:abstractNumId w:val="34"/>
  </w:num>
  <w:num w:numId="11" w16cid:durableId="17705381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43262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7338562">
    <w:abstractNumId w:val="19"/>
  </w:num>
  <w:num w:numId="14" w16cid:durableId="1054815755">
    <w:abstractNumId w:val="9"/>
  </w:num>
  <w:num w:numId="15" w16cid:durableId="709451790">
    <w:abstractNumId w:val="7"/>
  </w:num>
  <w:num w:numId="16" w16cid:durableId="1099326884">
    <w:abstractNumId w:val="6"/>
  </w:num>
  <w:num w:numId="17" w16cid:durableId="1788813328">
    <w:abstractNumId w:val="5"/>
  </w:num>
  <w:num w:numId="18" w16cid:durableId="870652771">
    <w:abstractNumId w:val="4"/>
  </w:num>
  <w:num w:numId="19" w16cid:durableId="1401906199">
    <w:abstractNumId w:val="8"/>
  </w:num>
  <w:num w:numId="20" w16cid:durableId="2127850541">
    <w:abstractNumId w:val="3"/>
  </w:num>
  <w:num w:numId="21" w16cid:durableId="79912065">
    <w:abstractNumId w:val="2"/>
  </w:num>
  <w:num w:numId="22" w16cid:durableId="1036544792">
    <w:abstractNumId w:val="1"/>
  </w:num>
  <w:num w:numId="23" w16cid:durableId="224145057">
    <w:abstractNumId w:val="0"/>
  </w:num>
  <w:num w:numId="24" w16cid:durableId="1814179560">
    <w:abstractNumId w:val="38"/>
  </w:num>
  <w:num w:numId="25" w16cid:durableId="1951551932">
    <w:abstractNumId w:val="15"/>
  </w:num>
  <w:num w:numId="26" w16cid:durableId="201553760">
    <w:abstractNumId w:val="30"/>
  </w:num>
  <w:num w:numId="27" w16cid:durableId="124814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80387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9000510">
    <w:abstractNumId w:val="23"/>
  </w:num>
  <w:num w:numId="30" w16cid:durableId="571812488">
    <w:abstractNumId w:val="26"/>
  </w:num>
  <w:num w:numId="31" w16cid:durableId="474376599">
    <w:abstractNumId w:val="37"/>
  </w:num>
  <w:num w:numId="32" w16cid:durableId="1473601010">
    <w:abstractNumId w:val="41"/>
  </w:num>
  <w:num w:numId="33" w16cid:durableId="566764947">
    <w:abstractNumId w:val="16"/>
  </w:num>
  <w:num w:numId="34" w16cid:durableId="231427086">
    <w:abstractNumId w:val="35"/>
  </w:num>
  <w:num w:numId="35" w16cid:durableId="1300265889">
    <w:abstractNumId w:val="43"/>
  </w:num>
  <w:num w:numId="36" w16cid:durableId="1395933621">
    <w:abstractNumId w:val="36"/>
  </w:num>
  <w:num w:numId="37" w16cid:durableId="199979742">
    <w:abstractNumId w:val="28"/>
  </w:num>
  <w:num w:numId="38" w16cid:durableId="135072998">
    <w:abstractNumId w:val="31"/>
  </w:num>
  <w:num w:numId="39" w16cid:durableId="1118181560">
    <w:abstractNumId w:val="32"/>
  </w:num>
  <w:num w:numId="40" w16cid:durableId="536043425">
    <w:abstractNumId w:val="18"/>
  </w:num>
  <w:num w:numId="41" w16cid:durableId="294263553">
    <w:abstractNumId w:val="40"/>
  </w:num>
  <w:num w:numId="42" w16cid:durableId="1185096114">
    <w:abstractNumId w:val="44"/>
  </w:num>
  <w:num w:numId="43" w16cid:durableId="447747433">
    <w:abstractNumId w:val="17"/>
  </w:num>
  <w:num w:numId="44" w16cid:durableId="1940944346">
    <w:abstractNumId w:val="29"/>
  </w:num>
  <w:num w:numId="45" w16cid:durableId="1786384744">
    <w:abstractNumId w:val="24"/>
  </w:num>
  <w:num w:numId="46" w16cid:durableId="1058242432">
    <w:abstractNumId w:val="33"/>
  </w:num>
  <w:num w:numId="47" w16cid:durableId="722218105">
    <w:abstractNumId w:val="12"/>
  </w:num>
  <w:num w:numId="48" w16cid:durableId="1745908467">
    <w:abstractNumId w:val="39"/>
  </w:num>
  <w:num w:numId="49" w16cid:durableId="156583084">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3C5"/>
    <w:rsid w:val="00004562"/>
    <w:rsid w:val="00006237"/>
    <w:rsid w:val="0000663D"/>
    <w:rsid w:val="00010D95"/>
    <w:rsid w:val="00011BFA"/>
    <w:rsid w:val="00011C43"/>
    <w:rsid w:val="00012581"/>
    <w:rsid w:val="00017592"/>
    <w:rsid w:val="000242E1"/>
    <w:rsid w:val="0002562D"/>
    <w:rsid w:val="00030CEB"/>
    <w:rsid w:val="000331E1"/>
    <w:rsid w:val="0003377A"/>
    <w:rsid w:val="000340F2"/>
    <w:rsid w:val="00034C02"/>
    <w:rsid w:val="00035232"/>
    <w:rsid w:val="000418EF"/>
    <w:rsid w:val="00042D96"/>
    <w:rsid w:val="0004513F"/>
    <w:rsid w:val="00047FF3"/>
    <w:rsid w:val="00050D4B"/>
    <w:rsid w:val="0005205D"/>
    <w:rsid w:val="00052426"/>
    <w:rsid w:val="00052FF4"/>
    <w:rsid w:val="00053E43"/>
    <w:rsid w:val="0005430B"/>
    <w:rsid w:val="0005732F"/>
    <w:rsid w:val="00066DF0"/>
    <w:rsid w:val="00074DAC"/>
    <w:rsid w:val="0007714E"/>
    <w:rsid w:val="0009698A"/>
    <w:rsid w:val="000A1B78"/>
    <w:rsid w:val="000A602A"/>
    <w:rsid w:val="000B2FB8"/>
    <w:rsid w:val="000B3099"/>
    <w:rsid w:val="000C0969"/>
    <w:rsid w:val="000C1A1A"/>
    <w:rsid w:val="000C477D"/>
    <w:rsid w:val="000C59F4"/>
    <w:rsid w:val="000D30A4"/>
    <w:rsid w:val="000D5FF8"/>
    <w:rsid w:val="000D63C5"/>
    <w:rsid w:val="000D6AB7"/>
    <w:rsid w:val="000E1539"/>
    <w:rsid w:val="000E2AC2"/>
    <w:rsid w:val="000E46BA"/>
    <w:rsid w:val="000E55A1"/>
    <w:rsid w:val="000E6E43"/>
    <w:rsid w:val="000F213A"/>
    <w:rsid w:val="000F2D93"/>
    <w:rsid w:val="000F650E"/>
    <w:rsid w:val="00100B98"/>
    <w:rsid w:val="00103070"/>
    <w:rsid w:val="00106601"/>
    <w:rsid w:val="00110A9F"/>
    <w:rsid w:val="00116F7B"/>
    <w:rsid w:val="001170AE"/>
    <w:rsid w:val="0011784F"/>
    <w:rsid w:val="00122DED"/>
    <w:rsid w:val="00123457"/>
    <w:rsid w:val="00124416"/>
    <w:rsid w:val="001257C4"/>
    <w:rsid w:val="00132265"/>
    <w:rsid w:val="00134E43"/>
    <w:rsid w:val="001351DA"/>
    <w:rsid w:val="001351DC"/>
    <w:rsid w:val="00135A2A"/>
    <w:rsid w:val="00135E7B"/>
    <w:rsid w:val="001360B3"/>
    <w:rsid w:val="00137CBB"/>
    <w:rsid w:val="0014100F"/>
    <w:rsid w:val="00143D70"/>
    <w:rsid w:val="00145B8E"/>
    <w:rsid w:val="0014640F"/>
    <w:rsid w:val="00151E83"/>
    <w:rsid w:val="00152E4D"/>
    <w:rsid w:val="00154B86"/>
    <w:rsid w:val="001579D8"/>
    <w:rsid w:val="001634F8"/>
    <w:rsid w:val="001639F5"/>
    <w:rsid w:val="00164909"/>
    <w:rsid w:val="001651E1"/>
    <w:rsid w:val="001676CE"/>
    <w:rsid w:val="00172EA2"/>
    <w:rsid w:val="0018011A"/>
    <w:rsid w:val="0018093D"/>
    <w:rsid w:val="00186C16"/>
    <w:rsid w:val="00187A59"/>
    <w:rsid w:val="00190A71"/>
    <w:rsid w:val="00193202"/>
    <w:rsid w:val="00194838"/>
    <w:rsid w:val="00196148"/>
    <w:rsid w:val="001966B3"/>
    <w:rsid w:val="001B1334"/>
    <w:rsid w:val="001B1B37"/>
    <w:rsid w:val="001B2EB9"/>
    <w:rsid w:val="001B4C7E"/>
    <w:rsid w:val="001B5048"/>
    <w:rsid w:val="001B637B"/>
    <w:rsid w:val="001C0AF2"/>
    <w:rsid w:val="001C11BE"/>
    <w:rsid w:val="001C2E73"/>
    <w:rsid w:val="001C4B20"/>
    <w:rsid w:val="001C6232"/>
    <w:rsid w:val="001C63E7"/>
    <w:rsid w:val="001C6E81"/>
    <w:rsid w:val="001C785A"/>
    <w:rsid w:val="001D003F"/>
    <w:rsid w:val="001D2384"/>
    <w:rsid w:val="001D2A06"/>
    <w:rsid w:val="001D46C9"/>
    <w:rsid w:val="001E2293"/>
    <w:rsid w:val="001E34AC"/>
    <w:rsid w:val="001E3B55"/>
    <w:rsid w:val="001E5F7F"/>
    <w:rsid w:val="001E6720"/>
    <w:rsid w:val="001F03CF"/>
    <w:rsid w:val="001F08C0"/>
    <w:rsid w:val="001F406F"/>
    <w:rsid w:val="001F4372"/>
    <w:rsid w:val="001F5035"/>
    <w:rsid w:val="001F5B4F"/>
    <w:rsid w:val="001F5C28"/>
    <w:rsid w:val="001F6547"/>
    <w:rsid w:val="001F66B9"/>
    <w:rsid w:val="0020337B"/>
    <w:rsid w:val="002041B3"/>
    <w:rsid w:val="0020548B"/>
    <w:rsid w:val="0020607F"/>
    <w:rsid w:val="00206E2A"/>
    <w:rsid w:val="00206FF8"/>
    <w:rsid w:val="0020728A"/>
    <w:rsid w:val="002074B2"/>
    <w:rsid w:val="00211760"/>
    <w:rsid w:val="00211CDD"/>
    <w:rsid w:val="00212499"/>
    <w:rsid w:val="00216489"/>
    <w:rsid w:val="00220A9C"/>
    <w:rsid w:val="00223111"/>
    <w:rsid w:val="00225889"/>
    <w:rsid w:val="002273A9"/>
    <w:rsid w:val="00230B64"/>
    <w:rsid w:val="002324A1"/>
    <w:rsid w:val="00236895"/>
    <w:rsid w:val="00236DE9"/>
    <w:rsid w:val="00242226"/>
    <w:rsid w:val="00250D4C"/>
    <w:rsid w:val="002518D2"/>
    <w:rsid w:val="00252B9A"/>
    <w:rsid w:val="00254088"/>
    <w:rsid w:val="00255307"/>
    <w:rsid w:val="00256039"/>
    <w:rsid w:val="002560D2"/>
    <w:rsid w:val="00257AA9"/>
    <w:rsid w:val="00261F11"/>
    <w:rsid w:val="00262D4E"/>
    <w:rsid w:val="002646C8"/>
    <w:rsid w:val="00267DF0"/>
    <w:rsid w:val="00280D1D"/>
    <w:rsid w:val="00282B5D"/>
    <w:rsid w:val="00283592"/>
    <w:rsid w:val="0028390B"/>
    <w:rsid w:val="00286914"/>
    <w:rsid w:val="002916E6"/>
    <w:rsid w:val="0029378D"/>
    <w:rsid w:val="00294CD2"/>
    <w:rsid w:val="00294F22"/>
    <w:rsid w:val="00296C79"/>
    <w:rsid w:val="002A1B16"/>
    <w:rsid w:val="002A2A2B"/>
    <w:rsid w:val="002A2E44"/>
    <w:rsid w:val="002A3D57"/>
    <w:rsid w:val="002A4FCD"/>
    <w:rsid w:val="002A7F63"/>
    <w:rsid w:val="002B08A4"/>
    <w:rsid w:val="002B1E96"/>
    <w:rsid w:val="002B2998"/>
    <w:rsid w:val="002B64EE"/>
    <w:rsid w:val="002B776C"/>
    <w:rsid w:val="002C141A"/>
    <w:rsid w:val="002C3031"/>
    <w:rsid w:val="002C34F1"/>
    <w:rsid w:val="002C46FB"/>
    <w:rsid w:val="002C542A"/>
    <w:rsid w:val="002D01F2"/>
    <w:rsid w:val="002D0E88"/>
    <w:rsid w:val="002D2E81"/>
    <w:rsid w:val="002D52B2"/>
    <w:rsid w:val="002D5AB6"/>
    <w:rsid w:val="002E2611"/>
    <w:rsid w:val="002E274E"/>
    <w:rsid w:val="002E371B"/>
    <w:rsid w:val="002E68CD"/>
    <w:rsid w:val="002F0CF8"/>
    <w:rsid w:val="002F0DD5"/>
    <w:rsid w:val="002F1D47"/>
    <w:rsid w:val="002F678C"/>
    <w:rsid w:val="002F6852"/>
    <w:rsid w:val="002F7B77"/>
    <w:rsid w:val="00301553"/>
    <w:rsid w:val="00305208"/>
    <w:rsid w:val="003063C0"/>
    <w:rsid w:val="003107E6"/>
    <w:rsid w:val="00312D26"/>
    <w:rsid w:val="003165CC"/>
    <w:rsid w:val="00317DEA"/>
    <w:rsid w:val="003222AE"/>
    <w:rsid w:val="00322A9F"/>
    <w:rsid w:val="00323121"/>
    <w:rsid w:val="00326F89"/>
    <w:rsid w:val="00330938"/>
    <w:rsid w:val="00331B6D"/>
    <w:rsid w:val="0033216A"/>
    <w:rsid w:val="00334D4B"/>
    <w:rsid w:val="00335B5E"/>
    <w:rsid w:val="00337B69"/>
    <w:rsid w:val="00337DDE"/>
    <w:rsid w:val="00341209"/>
    <w:rsid w:val="00345315"/>
    <w:rsid w:val="00346631"/>
    <w:rsid w:val="00347094"/>
    <w:rsid w:val="00347B20"/>
    <w:rsid w:val="003519FA"/>
    <w:rsid w:val="00360A1B"/>
    <w:rsid w:val="0036336D"/>
    <w:rsid w:val="00364B2C"/>
    <w:rsid w:val="00364E1D"/>
    <w:rsid w:val="00365254"/>
    <w:rsid w:val="00365327"/>
    <w:rsid w:val="0036665B"/>
    <w:rsid w:val="00374C23"/>
    <w:rsid w:val="00374D9A"/>
    <w:rsid w:val="00377612"/>
    <w:rsid w:val="00382603"/>
    <w:rsid w:val="00383954"/>
    <w:rsid w:val="00386F07"/>
    <w:rsid w:val="0039126D"/>
    <w:rsid w:val="003964D4"/>
    <w:rsid w:val="0039656A"/>
    <w:rsid w:val="003A3A9C"/>
    <w:rsid w:val="003A5ED3"/>
    <w:rsid w:val="003A6677"/>
    <w:rsid w:val="003B14A0"/>
    <w:rsid w:val="003B595E"/>
    <w:rsid w:val="003B62A2"/>
    <w:rsid w:val="003B705C"/>
    <w:rsid w:val="003B76AA"/>
    <w:rsid w:val="003C3E8D"/>
    <w:rsid w:val="003C407D"/>
    <w:rsid w:val="003D04B7"/>
    <w:rsid w:val="003D09E4"/>
    <w:rsid w:val="003D176F"/>
    <w:rsid w:val="003D23C3"/>
    <w:rsid w:val="003D3AEC"/>
    <w:rsid w:val="003D414A"/>
    <w:rsid w:val="003D49E5"/>
    <w:rsid w:val="003E30F2"/>
    <w:rsid w:val="003E3B7D"/>
    <w:rsid w:val="003E6BC7"/>
    <w:rsid w:val="003E766F"/>
    <w:rsid w:val="003F2747"/>
    <w:rsid w:val="003F3547"/>
    <w:rsid w:val="003F41DB"/>
    <w:rsid w:val="003F5F37"/>
    <w:rsid w:val="003F7236"/>
    <w:rsid w:val="003F768C"/>
    <w:rsid w:val="004001AF"/>
    <w:rsid w:val="00400A80"/>
    <w:rsid w:val="00406B20"/>
    <w:rsid w:val="00410F28"/>
    <w:rsid w:val="0041175D"/>
    <w:rsid w:val="0041674F"/>
    <w:rsid w:val="0042064D"/>
    <w:rsid w:val="0042594D"/>
    <w:rsid w:val="00433F81"/>
    <w:rsid w:val="00440CCF"/>
    <w:rsid w:val="00441382"/>
    <w:rsid w:val="00451FDB"/>
    <w:rsid w:val="00455136"/>
    <w:rsid w:val="004555F2"/>
    <w:rsid w:val="004564A6"/>
    <w:rsid w:val="00460433"/>
    <w:rsid w:val="004656F6"/>
    <w:rsid w:val="004659D3"/>
    <w:rsid w:val="00466D71"/>
    <w:rsid w:val="00466F0B"/>
    <w:rsid w:val="00470E29"/>
    <w:rsid w:val="00471C0F"/>
    <w:rsid w:val="00472E5E"/>
    <w:rsid w:val="004733C3"/>
    <w:rsid w:val="0047392D"/>
    <w:rsid w:val="0047518D"/>
    <w:rsid w:val="004804E1"/>
    <w:rsid w:val="004837AE"/>
    <w:rsid w:val="004841A8"/>
    <w:rsid w:val="00484C8E"/>
    <w:rsid w:val="00486319"/>
    <w:rsid w:val="00487543"/>
    <w:rsid w:val="004875E2"/>
    <w:rsid w:val="00490BBD"/>
    <w:rsid w:val="00491774"/>
    <w:rsid w:val="00492A16"/>
    <w:rsid w:val="00495327"/>
    <w:rsid w:val="004A071D"/>
    <w:rsid w:val="004B2C90"/>
    <w:rsid w:val="004B3894"/>
    <w:rsid w:val="004B5148"/>
    <w:rsid w:val="004B7123"/>
    <w:rsid w:val="004B7D5E"/>
    <w:rsid w:val="004C51F8"/>
    <w:rsid w:val="004C5AF8"/>
    <w:rsid w:val="004D1466"/>
    <w:rsid w:val="004D2412"/>
    <w:rsid w:val="004D54AF"/>
    <w:rsid w:val="004E343F"/>
    <w:rsid w:val="004E466B"/>
    <w:rsid w:val="004E4ACE"/>
    <w:rsid w:val="004E4E3D"/>
    <w:rsid w:val="004E583C"/>
    <w:rsid w:val="004F4A4D"/>
    <w:rsid w:val="004F6A99"/>
    <w:rsid w:val="005017F3"/>
    <w:rsid w:val="00501A64"/>
    <w:rsid w:val="00502566"/>
    <w:rsid w:val="00503BFD"/>
    <w:rsid w:val="005043E5"/>
    <w:rsid w:val="005056D9"/>
    <w:rsid w:val="00513D36"/>
    <w:rsid w:val="005157D8"/>
    <w:rsid w:val="00515E2F"/>
    <w:rsid w:val="00521726"/>
    <w:rsid w:val="00522CF7"/>
    <w:rsid w:val="0052324B"/>
    <w:rsid w:val="005245B9"/>
    <w:rsid w:val="005264FE"/>
    <w:rsid w:val="00526530"/>
    <w:rsid w:val="005334A8"/>
    <w:rsid w:val="0053645C"/>
    <w:rsid w:val="00537EED"/>
    <w:rsid w:val="00541D40"/>
    <w:rsid w:val="00545244"/>
    <w:rsid w:val="00547E80"/>
    <w:rsid w:val="00550512"/>
    <w:rsid w:val="00553801"/>
    <w:rsid w:val="0055566D"/>
    <w:rsid w:val="005609E9"/>
    <w:rsid w:val="005615BE"/>
    <w:rsid w:val="00562E3D"/>
    <w:rsid w:val="005704B8"/>
    <w:rsid w:val="0057192A"/>
    <w:rsid w:val="00575FFC"/>
    <w:rsid w:val="00580A8A"/>
    <w:rsid w:val="005818B8"/>
    <w:rsid w:val="0059027A"/>
    <w:rsid w:val="00594416"/>
    <w:rsid w:val="005A17A6"/>
    <w:rsid w:val="005A1BD7"/>
    <w:rsid w:val="005A226E"/>
    <w:rsid w:val="005A2BEC"/>
    <w:rsid w:val="005B4FAF"/>
    <w:rsid w:val="005C31A9"/>
    <w:rsid w:val="005C476F"/>
    <w:rsid w:val="005C5603"/>
    <w:rsid w:val="005C6668"/>
    <w:rsid w:val="005D4151"/>
    <w:rsid w:val="005D5161"/>
    <w:rsid w:val="005D5D89"/>
    <w:rsid w:val="005D5E21"/>
    <w:rsid w:val="005E1A32"/>
    <w:rsid w:val="005E3E58"/>
    <w:rsid w:val="005F6680"/>
    <w:rsid w:val="005F685A"/>
    <w:rsid w:val="006040DB"/>
    <w:rsid w:val="00605B95"/>
    <w:rsid w:val="0060694D"/>
    <w:rsid w:val="00606D41"/>
    <w:rsid w:val="00610251"/>
    <w:rsid w:val="00610FF8"/>
    <w:rsid w:val="00612C22"/>
    <w:rsid w:val="006156FE"/>
    <w:rsid w:val="0062437F"/>
    <w:rsid w:val="00624485"/>
    <w:rsid w:val="00624A62"/>
    <w:rsid w:val="006337B8"/>
    <w:rsid w:val="00634021"/>
    <w:rsid w:val="00635E95"/>
    <w:rsid w:val="00640DB7"/>
    <w:rsid w:val="00641E45"/>
    <w:rsid w:val="006422A4"/>
    <w:rsid w:val="006433BD"/>
    <w:rsid w:val="00647A67"/>
    <w:rsid w:val="00652287"/>
    <w:rsid w:val="00653D01"/>
    <w:rsid w:val="006579E8"/>
    <w:rsid w:val="00657DAA"/>
    <w:rsid w:val="00662220"/>
    <w:rsid w:val="00664EE1"/>
    <w:rsid w:val="006662ED"/>
    <w:rsid w:val="006763A3"/>
    <w:rsid w:val="00676512"/>
    <w:rsid w:val="006767B2"/>
    <w:rsid w:val="00680F46"/>
    <w:rsid w:val="00685EED"/>
    <w:rsid w:val="0069290C"/>
    <w:rsid w:val="00692CB1"/>
    <w:rsid w:val="00693C8F"/>
    <w:rsid w:val="006953A2"/>
    <w:rsid w:val="00695833"/>
    <w:rsid w:val="00696380"/>
    <w:rsid w:val="006A0B93"/>
    <w:rsid w:val="006A171D"/>
    <w:rsid w:val="006A20F2"/>
    <w:rsid w:val="006A34A5"/>
    <w:rsid w:val="006B6044"/>
    <w:rsid w:val="006B694F"/>
    <w:rsid w:val="006B7D2C"/>
    <w:rsid w:val="006C1270"/>
    <w:rsid w:val="006C3686"/>
    <w:rsid w:val="006C6833"/>
    <w:rsid w:val="006C6A9D"/>
    <w:rsid w:val="006D1154"/>
    <w:rsid w:val="006D21E9"/>
    <w:rsid w:val="006D2B1F"/>
    <w:rsid w:val="006D2ECD"/>
    <w:rsid w:val="006D39CE"/>
    <w:rsid w:val="006E3E76"/>
    <w:rsid w:val="006F330E"/>
    <w:rsid w:val="007024FB"/>
    <w:rsid w:val="00703BD3"/>
    <w:rsid w:val="00705849"/>
    <w:rsid w:val="00706308"/>
    <w:rsid w:val="007109DE"/>
    <w:rsid w:val="00712665"/>
    <w:rsid w:val="007127BD"/>
    <w:rsid w:val="0071386B"/>
    <w:rsid w:val="007165EB"/>
    <w:rsid w:val="0072103E"/>
    <w:rsid w:val="00723213"/>
    <w:rsid w:val="0072479C"/>
    <w:rsid w:val="0073056A"/>
    <w:rsid w:val="007358BA"/>
    <w:rsid w:val="007361EE"/>
    <w:rsid w:val="00737842"/>
    <w:rsid w:val="00743326"/>
    <w:rsid w:val="00745852"/>
    <w:rsid w:val="00750733"/>
    <w:rsid w:val="00750780"/>
    <w:rsid w:val="007525D1"/>
    <w:rsid w:val="00752725"/>
    <w:rsid w:val="00753488"/>
    <w:rsid w:val="00754527"/>
    <w:rsid w:val="00756C31"/>
    <w:rsid w:val="00760A65"/>
    <w:rsid w:val="00763B35"/>
    <w:rsid w:val="00763C2D"/>
    <w:rsid w:val="00764AF2"/>
    <w:rsid w:val="00766E99"/>
    <w:rsid w:val="007676FB"/>
    <w:rsid w:val="00770652"/>
    <w:rsid w:val="00775717"/>
    <w:rsid w:val="00776618"/>
    <w:rsid w:val="00781194"/>
    <w:rsid w:val="0078578E"/>
    <w:rsid w:val="007865DD"/>
    <w:rsid w:val="00787B55"/>
    <w:rsid w:val="0079179F"/>
    <w:rsid w:val="00793E98"/>
    <w:rsid w:val="00794A75"/>
    <w:rsid w:val="00796A8D"/>
    <w:rsid w:val="00797215"/>
    <w:rsid w:val="007A29EF"/>
    <w:rsid w:val="007B0C68"/>
    <w:rsid w:val="007B3114"/>
    <w:rsid w:val="007B5373"/>
    <w:rsid w:val="007B6D35"/>
    <w:rsid w:val="007B7CA7"/>
    <w:rsid w:val="007C0010"/>
    <w:rsid w:val="007C037C"/>
    <w:rsid w:val="007D1EC6"/>
    <w:rsid w:val="007D4A7D"/>
    <w:rsid w:val="007D4DCE"/>
    <w:rsid w:val="007E3D95"/>
    <w:rsid w:val="007E7724"/>
    <w:rsid w:val="007F0A2A"/>
    <w:rsid w:val="007F1417"/>
    <w:rsid w:val="007F48F0"/>
    <w:rsid w:val="007F653F"/>
    <w:rsid w:val="00800467"/>
    <w:rsid w:val="00804101"/>
    <w:rsid w:val="00805080"/>
    <w:rsid w:val="008060DB"/>
    <w:rsid w:val="008064EE"/>
    <w:rsid w:val="00810585"/>
    <w:rsid w:val="00814165"/>
    <w:rsid w:val="0082029E"/>
    <w:rsid w:val="00820BC0"/>
    <w:rsid w:val="00820C20"/>
    <w:rsid w:val="008210B8"/>
    <w:rsid w:val="008222EE"/>
    <w:rsid w:val="00823AC1"/>
    <w:rsid w:val="00826EA4"/>
    <w:rsid w:val="00832239"/>
    <w:rsid w:val="00835590"/>
    <w:rsid w:val="008360F3"/>
    <w:rsid w:val="00836F6B"/>
    <w:rsid w:val="00841A12"/>
    <w:rsid w:val="00843B35"/>
    <w:rsid w:val="00847F35"/>
    <w:rsid w:val="00850C92"/>
    <w:rsid w:val="00851E65"/>
    <w:rsid w:val="00854B34"/>
    <w:rsid w:val="0086137E"/>
    <w:rsid w:val="00863AAE"/>
    <w:rsid w:val="008664DD"/>
    <w:rsid w:val="008736AE"/>
    <w:rsid w:val="008775D3"/>
    <w:rsid w:val="00877BD5"/>
    <w:rsid w:val="00877FE4"/>
    <w:rsid w:val="008802D3"/>
    <w:rsid w:val="008839D4"/>
    <w:rsid w:val="00886BB9"/>
    <w:rsid w:val="008870F0"/>
    <w:rsid w:val="008931CF"/>
    <w:rsid w:val="00893934"/>
    <w:rsid w:val="008A09E4"/>
    <w:rsid w:val="008A1AF7"/>
    <w:rsid w:val="008A2A1D"/>
    <w:rsid w:val="008A5E5E"/>
    <w:rsid w:val="008A634B"/>
    <w:rsid w:val="008A7563"/>
    <w:rsid w:val="008B0525"/>
    <w:rsid w:val="008B29E6"/>
    <w:rsid w:val="008B5150"/>
    <w:rsid w:val="008B5CD1"/>
    <w:rsid w:val="008B68FE"/>
    <w:rsid w:val="008C2F90"/>
    <w:rsid w:val="008C4231"/>
    <w:rsid w:val="008C5834"/>
    <w:rsid w:val="008C6251"/>
    <w:rsid w:val="008C786D"/>
    <w:rsid w:val="008D7BDD"/>
    <w:rsid w:val="008E1D8A"/>
    <w:rsid w:val="008E294E"/>
    <w:rsid w:val="008E6BAF"/>
    <w:rsid w:val="008E798C"/>
    <w:rsid w:val="008F0AC4"/>
    <w:rsid w:val="008F4FAD"/>
    <w:rsid w:val="00900851"/>
    <w:rsid w:val="00902125"/>
    <w:rsid w:val="0090254C"/>
    <w:rsid w:val="00902EDA"/>
    <w:rsid w:val="00903B39"/>
    <w:rsid w:val="0090724E"/>
    <w:rsid w:val="00910D57"/>
    <w:rsid w:val="009221AC"/>
    <w:rsid w:val="009225D7"/>
    <w:rsid w:val="00925A18"/>
    <w:rsid w:val="009261FD"/>
    <w:rsid w:val="00927D2E"/>
    <w:rsid w:val="00934750"/>
    <w:rsid w:val="00934E30"/>
    <w:rsid w:val="00935271"/>
    <w:rsid w:val="00936269"/>
    <w:rsid w:val="00943209"/>
    <w:rsid w:val="0094509D"/>
    <w:rsid w:val="00945318"/>
    <w:rsid w:val="00950DB4"/>
    <w:rsid w:val="009534C6"/>
    <w:rsid w:val="00957CCB"/>
    <w:rsid w:val="009606EB"/>
    <w:rsid w:val="00962E09"/>
    <w:rsid w:val="00963973"/>
    <w:rsid w:val="00966166"/>
    <w:rsid w:val="009664BF"/>
    <w:rsid w:val="00970BBD"/>
    <w:rsid w:val="00971786"/>
    <w:rsid w:val="00971B3B"/>
    <w:rsid w:val="0097372F"/>
    <w:rsid w:val="00976A3E"/>
    <w:rsid w:val="009819EC"/>
    <w:rsid w:val="0099179C"/>
    <w:rsid w:val="009A388E"/>
    <w:rsid w:val="009A640A"/>
    <w:rsid w:val="009C1976"/>
    <w:rsid w:val="009C2F9E"/>
    <w:rsid w:val="009D59BA"/>
    <w:rsid w:val="009D5AE2"/>
    <w:rsid w:val="009E34BE"/>
    <w:rsid w:val="009E51EA"/>
    <w:rsid w:val="009E65EB"/>
    <w:rsid w:val="00A06BCE"/>
    <w:rsid w:val="00A07FEF"/>
    <w:rsid w:val="00A10002"/>
    <w:rsid w:val="00A101D7"/>
    <w:rsid w:val="00A13E03"/>
    <w:rsid w:val="00A1497C"/>
    <w:rsid w:val="00A20A7B"/>
    <w:rsid w:val="00A21956"/>
    <w:rsid w:val="00A227CD"/>
    <w:rsid w:val="00A303B3"/>
    <w:rsid w:val="00A30867"/>
    <w:rsid w:val="00A36B94"/>
    <w:rsid w:val="00A42EEC"/>
    <w:rsid w:val="00A4380A"/>
    <w:rsid w:val="00A44AEE"/>
    <w:rsid w:val="00A50406"/>
    <w:rsid w:val="00A50767"/>
    <w:rsid w:val="00A50801"/>
    <w:rsid w:val="00A50CC3"/>
    <w:rsid w:val="00A574C9"/>
    <w:rsid w:val="00A60A58"/>
    <w:rsid w:val="00A61B21"/>
    <w:rsid w:val="00A65B09"/>
    <w:rsid w:val="00A670BB"/>
    <w:rsid w:val="00A71291"/>
    <w:rsid w:val="00A7495A"/>
    <w:rsid w:val="00A76E7C"/>
    <w:rsid w:val="00A816C7"/>
    <w:rsid w:val="00A81955"/>
    <w:rsid w:val="00A85BB0"/>
    <w:rsid w:val="00A871D6"/>
    <w:rsid w:val="00A9091A"/>
    <w:rsid w:val="00AA2F6F"/>
    <w:rsid w:val="00AB0D90"/>
    <w:rsid w:val="00AB1E21"/>
    <w:rsid w:val="00AB1E30"/>
    <w:rsid w:val="00AB2477"/>
    <w:rsid w:val="00AB26FA"/>
    <w:rsid w:val="00AB56F0"/>
    <w:rsid w:val="00AB5DBD"/>
    <w:rsid w:val="00AB5F0C"/>
    <w:rsid w:val="00AB77BB"/>
    <w:rsid w:val="00AC035E"/>
    <w:rsid w:val="00AC207A"/>
    <w:rsid w:val="00AC273E"/>
    <w:rsid w:val="00AD24E6"/>
    <w:rsid w:val="00AD31A0"/>
    <w:rsid w:val="00AD44F1"/>
    <w:rsid w:val="00AD4DF7"/>
    <w:rsid w:val="00AE0183"/>
    <w:rsid w:val="00AE0873"/>
    <w:rsid w:val="00AE2110"/>
    <w:rsid w:val="00AE2EB1"/>
    <w:rsid w:val="00AE4A94"/>
    <w:rsid w:val="00AE5EF4"/>
    <w:rsid w:val="00AF02C2"/>
    <w:rsid w:val="00AF2477"/>
    <w:rsid w:val="00AF4DAC"/>
    <w:rsid w:val="00AF5ABB"/>
    <w:rsid w:val="00AF7332"/>
    <w:rsid w:val="00AF7846"/>
    <w:rsid w:val="00B01DA1"/>
    <w:rsid w:val="00B05761"/>
    <w:rsid w:val="00B11A76"/>
    <w:rsid w:val="00B2226B"/>
    <w:rsid w:val="00B233E3"/>
    <w:rsid w:val="00B26E3A"/>
    <w:rsid w:val="00B30352"/>
    <w:rsid w:val="00B307F6"/>
    <w:rsid w:val="00B32813"/>
    <w:rsid w:val="00B346DF"/>
    <w:rsid w:val="00B42B8C"/>
    <w:rsid w:val="00B45575"/>
    <w:rsid w:val="00B460C2"/>
    <w:rsid w:val="00B46842"/>
    <w:rsid w:val="00B47460"/>
    <w:rsid w:val="00B55C9B"/>
    <w:rsid w:val="00B63EB9"/>
    <w:rsid w:val="00B665FD"/>
    <w:rsid w:val="00B66725"/>
    <w:rsid w:val="00B75ED8"/>
    <w:rsid w:val="00B77186"/>
    <w:rsid w:val="00B77809"/>
    <w:rsid w:val="00B819FE"/>
    <w:rsid w:val="00B825EE"/>
    <w:rsid w:val="00B82A5C"/>
    <w:rsid w:val="00B83B98"/>
    <w:rsid w:val="00B860DC"/>
    <w:rsid w:val="00B91863"/>
    <w:rsid w:val="00B91B84"/>
    <w:rsid w:val="00B9540B"/>
    <w:rsid w:val="00B96F8C"/>
    <w:rsid w:val="00B97306"/>
    <w:rsid w:val="00BA3794"/>
    <w:rsid w:val="00BA3F4D"/>
    <w:rsid w:val="00BA79E3"/>
    <w:rsid w:val="00BB1FC1"/>
    <w:rsid w:val="00BB239A"/>
    <w:rsid w:val="00BB2B7F"/>
    <w:rsid w:val="00BB31CE"/>
    <w:rsid w:val="00BB545A"/>
    <w:rsid w:val="00BB67BD"/>
    <w:rsid w:val="00BC0188"/>
    <w:rsid w:val="00BC6FB7"/>
    <w:rsid w:val="00BD2F60"/>
    <w:rsid w:val="00BE0455"/>
    <w:rsid w:val="00BE55A7"/>
    <w:rsid w:val="00BE5F3D"/>
    <w:rsid w:val="00BE64B3"/>
    <w:rsid w:val="00BF018E"/>
    <w:rsid w:val="00BF6A7B"/>
    <w:rsid w:val="00BF6B3C"/>
    <w:rsid w:val="00BF708D"/>
    <w:rsid w:val="00C06D9A"/>
    <w:rsid w:val="00C0702B"/>
    <w:rsid w:val="00C117DF"/>
    <w:rsid w:val="00C11B08"/>
    <w:rsid w:val="00C12133"/>
    <w:rsid w:val="00C12A81"/>
    <w:rsid w:val="00C17A25"/>
    <w:rsid w:val="00C201EB"/>
    <w:rsid w:val="00C2710F"/>
    <w:rsid w:val="00C30BD0"/>
    <w:rsid w:val="00C32904"/>
    <w:rsid w:val="00C33308"/>
    <w:rsid w:val="00C35447"/>
    <w:rsid w:val="00C4003A"/>
    <w:rsid w:val="00C41422"/>
    <w:rsid w:val="00C43CC9"/>
    <w:rsid w:val="00C501D4"/>
    <w:rsid w:val="00C50828"/>
    <w:rsid w:val="00C51137"/>
    <w:rsid w:val="00C52D41"/>
    <w:rsid w:val="00C6206C"/>
    <w:rsid w:val="00C6226E"/>
    <w:rsid w:val="00C704B4"/>
    <w:rsid w:val="00C7062F"/>
    <w:rsid w:val="00C7065D"/>
    <w:rsid w:val="00C71018"/>
    <w:rsid w:val="00C710AF"/>
    <w:rsid w:val="00C72D11"/>
    <w:rsid w:val="00C73BCF"/>
    <w:rsid w:val="00C82FF8"/>
    <w:rsid w:val="00C83A93"/>
    <w:rsid w:val="00C85E93"/>
    <w:rsid w:val="00C863AE"/>
    <w:rsid w:val="00C869AA"/>
    <w:rsid w:val="00C87372"/>
    <w:rsid w:val="00C92E08"/>
    <w:rsid w:val="00C93473"/>
    <w:rsid w:val="00C971C1"/>
    <w:rsid w:val="00CA1FE3"/>
    <w:rsid w:val="00CA332D"/>
    <w:rsid w:val="00CA490C"/>
    <w:rsid w:val="00CA6781"/>
    <w:rsid w:val="00CB254D"/>
    <w:rsid w:val="00CB3533"/>
    <w:rsid w:val="00CB7600"/>
    <w:rsid w:val="00CB7D61"/>
    <w:rsid w:val="00CC0F3B"/>
    <w:rsid w:val="00CC4F6B"/>
    <w:rsid w:val="00CC6A4B"/>
    <w:rsid w:val="00CD032D"/>
    <w:rsid w:val="00CD31F8"/>
    <w:rsid w:val="00CD73D9"/>
    <w:rsid w:val="00CD7A5A"/>
    <w:rsid w:val="00CD7AAF"/>
    <w:rsid w:val="00CE2BA6"/>
    <w:rsid w:val="00CE564D"/>
    <w:rsid w:val="00CF2B0C"/>
    <w:rsid w:val="00CF53F9"/>
    <w:rsid w:val="00D023A0"/>
    <w:rsid w:val="00D072F2"/>
    <w:rsid w:val="00D1218B"/>
    <w:rsid w:val="00D16E87"/>
    <w:rsid w:val="00D238A2"/>
    <w:rsid w:val="00D24281"/>
    <w:rsid w:val="00D25AA0"/>
    <w:rsid w:val="00D26C96"/>
    <w:rsid w:val="00D27D0E"/>
    <w:rsid w:val="00D321CD"/>
    <w:rsid w:val="00D35DA7"/>
    <w:rsid w:val="00D36608"/>
    <w:rsid w:val="00D43B03"/>
    <w:rsid w:val="00D46CA4"/>
    <w:rsid w:val="00D47AD0"/>
    <w:rsid w:val="00D51F5B"/>
    <w:rsid w:val="00D543E0"/>
    <w:rsid w:val="00D57A57"/>
    <w:rsid w:val="00D613A9"/>
    <w:rsid w:val="00D63D4A"/>
    <w:rsid w:val="00D658D3"/>
    <w:rsid w:val="00D663F0"/>
    <w:rsid w:val="00D71081"/>
    <w:rsid w:val="00D7238E"/>
    <w:rsid w:val="00D73003"/>
    <w:rsid w:val="00D73C03"/>
    <w:rsid w:val="00D73FFF"/>
    <w:rsid w:val="00D81A72"/>
    <w:rsid w:val="00D85C64"/>
    <w:rsid w:val="00D90B1F"/>
    <w:rsid w:val="00D92EDA"/>
    <w:rsid w:val="00D93546"/>
    <w:rsid w:val="00D9359B"/>
    <w:rsid w:val="00D94B0E"/>
    <w:rsid w:val="00D95968"/>
    <w:rsid w:val="00D95E02"/>
    <w:rsid w:val="00DA0BF5"/>
    <w:rsid w:val="00DA152D"/>
    <w:rsid w:val="00DA3853"/>
    <w:rsid w:val="00DA5661"/>
    <w:rsid w:val="00DA6E07"/>
    <w:rsid w:val="00DA7584"/>
    <w:rsid w:val="00DA776A"/>
    <w:rsid w:val="00DA7A62"/>
    <w:rsid w:val="00DB0413"/>
    <w:rsid w:val="00DB0667"/>
    <w:rsid w:val="00DB0F15"/>
    <w:rsid w:val="00DB1FC3"/>
    <w:rsid w:val="00DB3292"/>
    <w:rsid w:val="00DB4BDC"/>
    <w:rsid w:val="00DB5887"/>
    <w:rsid w:val="00DC2F99"/>
    <w:rsid w:val="00DC489D"/>
    <w:rsid w:val="00DC6A0D"/>
    <w:rsid w:val="00DD140B"/>
    <w:rsid w:val="00DD2123"/>
    <w:rsid w:val="00DD2A9E"/>
    <w:rsid w:val="00DD36CE"/>
    <w:rsid w:val="00DD4FA8"/>
    <w:rsid w:val="00DD509E"/>
    <w:rsid w:val="00DD6658"/>
    <w:rsid w:val="00DE14C5"/>
    <w:rsid w:val="00DE2331"/>
    <w:rsid w:val="00DE2FD1"/>
    <w:rsid w:val="00DE5157"/>
    <w:rsid w:val="00DF1BBC"/>
    <w:rsid w:val="00DF1F08"/>
    <w:rsid w:val="00E051DC"/>
    <w:rsid w:val="00E05BA5"/>
    <w:rsid w:val="00E07762"/>
    <w:rsid w:val="00E12CAA"/>
    <w:rsid w:val="00E15F5A"/>
    <w:rsid w:val="00E16E41"/>
    <w:rsid w:val="00E239D8"/>
    <w:rsid w:val="00E24617"/>
    <w:rsid w:val="00E318F2"/>
    <w:rsid w:val="00E334BB"/>
    <w:rsid w:val="00E35BE5"/>
    <w:rsid w:val="00E361B1"/>
    <w:rsid w:val="00E423C9"/>
    <w:rsid w:val="00E42929"/>
    <w:rsid w:val="00E43A64"/>
    <w:rsid w:val="00E4520C"/>
    <w:rsid w:val="00E45F90"/>
    <w:rsid w:val="00E47E3C"/>
    <w:rsid w:val="00E52291"/>
    <w:rsid w:val="00E5258E"/>
    <w:rsid w:val="00E527BE"/>
    <w:rsid w:val="00E53E6F"/>
    <w:rsid w:val="00E562C6"/>
    <w:rsid w:val="00E56EFE"/>
    <w:rsid w:val="00E60CE6"/>
    <w:rsid w:val="00E61D02"/>
    <w:rsid w:val="00E62D48"/>
    <w:rsid w:val="00E6431C"/>
    <w:rsid w:val="00E64BFF"/>
    <w:rsid w:val="00E6544C"/>
    <w:rsid w:val="00E65900"/>
    <w:rsid w:val="00E65D32"/>
    <w:rsid w:val="00E662BC"/>
    <w:rsid w:val="00E66C18"/>
    <w:rsid w:val="00E678A0"/>
    <w:rsid w:val="00E7078D"/>
    <w:rsid w:val="00E7085E"/>
    <w:rsid w:val="00E729F3"/>
    <w:rsid w:val="00E73729"/>
    <w:rsid w:val="00E75D44"/>
    <w:rsid w:val="00E76843"/>
    <w:rsid w:val="00E8438D"/>
    <w:rsid w:val="00E846A7"/>
    <w:rsid w:val="00E85806"/>
    <w:rsid w:val="00E87FB4"/>
    <w:rsid w:val="00E905B1"/>
    <w:rsid w:val="00E9079C"/>
    <w:rsid w:val="00E92A8D"/>
    <w:rsid w:val="00E93FCF"/>
    <w:rsid w:val="00E96A53"/>
    <w:rsid w:val="00E96BF0"/>
    <w:rsid w:val="00E9778E"/>
    <w:rsid w:val="00EB28CC"/>
    <w:rsid w:val="00EB7C66"/>
    <w:rsid w:val="00EB7ECE"/>
    <w:rsid w:val="00EC0C8E"/>
    <w:rsid w:val="00EC18AA"/>
    <w:rsid w:val="00EC42E3"/>
    <w:rsid w:val="00EC6A07"/>
    <w:rsid w:val="00EC72BE"/>
    <w:rsid w:val="00EC7517"/>
    <w:rsid w:val="00ED19D9"/>
    <w:rsid w:val="00ED3490"/>
    <w:rsid w:val="00ED44AC"/>
    <w:rsid w:val="00ED62BB"/>
    <w:rsid w:val="00EE0C82"/>
    <w:rsid w:val="00EE35E4"/>
    <w:rsid w:val="00EF217A"/>
    <w:rsid w:val="00F005C9"/>
    <w:rsid w:val="00F017C8"/>
    <w:rsid w:val="00F020F1"/>
    <w:rsid w:val="00F03AC0"/>
    <w:rsid w:val="00F05653"/>
    <w:rsid w:val="00F05B8E"/>
    <w:rsid w:val="00F075A7"/>
    <w:rsid w:val="00F11120"/>
    <w:rsid w:val="00F1404D"/>
    <w:rsid w:val="00F14B48"/>
    <w:rsid w:val="00F16B2B"/>
    <w:rsid w:val="00F16EDB"/>
    <w:rsid w:val="00F208DC"/>
    <w:rsid w:val="00F211A2"/>
    <w:rsid w:val="00F22CB3"/>
    <w:rsid w:val="00F234F5"/>
    <w:rsid w:val="00F23591"/>
    <w:rsid w:val="00F25162"/>
    <w:rsid w:val="00F269E5"/>
    <w:rsid w:val="00F27606"/>
    <w:rsid w:val="00F3166C"/>
    <w:rsid w:val="00F33259"/>
    <w:rsid w:val="00F33BAD"/>
    <w:rsid w:val="00F37496"/>
    <w:rsid w:val="00F41C9C"/>
    <w:rsid w:val="00F42B5B"/>
    <w:rsid w:val="00F44FB8"/>
    <w:rsid w:val="00F502CA"/>
    <w:rsid w:val="00F519B9"/>
    <w:rsid w:val="00F5290B"/>
    <w:rsid w:val="00F535EF"/>
    <w:rsid w:val="00F55E8B"/>
    <w:rsid w:val="00F564F9"/>
    <w:rsid w:val="00F57D3A"/>
    <w:rsid w:val="00F61D34"/>
    <w:rsid w:val="00F6277B"/>
    <w:rsid w:val="00F65073"/>
    <w:rsid w:val="00F668F7"/>
    <w:rsid w:val="00F669BA"/>
    <w:rsid w:val="00F75963"/>
    <w:rsid w:val="00F75A21"/>
    <w:rsid w:val="00F7766C"/>
    <w:rsid w:val="00F82076"/>
    <w:rsid w:val="00F82CEB"/>
    <w:rsid w:val="00F84B29"/>
    <w:rsid w:val="00F90E8E"/>
    <w:rsid w:val="00F94FCC"/>
    <w:rsid w:val="00FA1E0E"/>
    <w:rsid w:val="00FA269F"/>
    <w:rsid w:val="00FA31A2"/>
    <w:rsid w:val="00FA5192"/>
    <w:rsid w:val="00FA7FDC"/>
    <w:rsid w:val="00FB1051"/>
    <w:rsid w:val="00FB21F7"/>
    <w:rsid w:val="00FB22AF"/>
    <w:rsid w:val="00FB2AAE"/>
    <w:rsid w:val="00FB5E51"/>
    <w:rsid w:val="00FB68CC"/>
    <w:rsid w:val="00FB7566"/>
    <w:rsid w:val="00FB7F9C"/>
    <w:rsid w:val="00FC0B3B"/>
    <w:rsid w:val="00FC25E1"/>
    <w:rsid w:val="00FC3FA5"/>
    <w:rsid w:val="00FC6260"/>
    <w:rsid w:val="00FC7DFB"/>
    <w:rsid w:val="00FD0002"/>
    <w:rsid w:val="00FD2C03"/>
    <w:rsid w:val="00FD63B3"/>
    <w:rsid w:val="00FE1BFD"/>
    <w:rsid w:val="00FE2E6E"/>
    <w:rsid w:val="00FE7CAE"/>
    <w:rsid w:val="00FF486F"/>
    <w:rsid w:val="00FF5681"/>
    <w:rsid w:val="00FF5EF5"/>
    <w:rsid w:val="00FF7D87"/>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084AD4CC"/>
  <w15:chartTrackingRefBased/>
  <w15:docId w15:val="{3B70763C-C13B-48EC-BB36-257DECDD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autoRedefine/>
    <w:qFormat/>
    <w:rsid w:val="00E662BC"/>
    <w:pPr>
      <w:tabs>
        <w:tab w:val="left" w:pos="-5940"/>
        <w:tab w:val="left" w:pos="-1070"/>
        <w:tab w:val="left" w:pos="-848"/>
        <w:tab w:val="left" w:pos="57"/>
        <w:tab w:val="left" w:pos="142"/>
        <w:tab w:val="left" w:pos="284"/>
        <w:tab w:val="left" w:pos="511"/>
        <w:tab w:val="left" w:pos="851"/>
        <w:tab w:val="left" w:pos="900"/>
        <w:tab w:val="left" w:pos="1132"/>
        <w:tab w:val="left" w:pos="1417"/>
        <w:tab w:val="left" w:pos="1706"/>
        <w:tab w:val="left" w:pos="1983"/>
        <w:tab w:val="left" w:pos="2133"/>
        <w:tab w:val="left" w:pos="2419"/>
        <w:tab w:val="left" w:pos="2549"/>
        <w:tab w:val="left" w:pos="3115"/>
        <w:tab w:val="left" w:pos="3681"/>
        <w:tab w:val="left" w:pos="4247"/>
        <w:tab w:val="center" w:pos="4536"/>
        <w:tab w:val="left" w:pos="4813"/>
        <w:tab w:val="left" w:pos="5101"/>
        <w:tab w:val="left" w:pos="5379"/>
        <w:tab w:val="left" w:pos="5668"/>
        <w:tab w:val="left" w:pos="5945"/>
        <w:tab w:val="left" w:pos="6123"/>
        <w:tab w:val="left" w:pos="6511"/>
        <w:tab w:val="left" w:pos="6693"/>
        <w:tab w:val="left" w:pos="7077"/>
        <w:tab w:val="left" w:pos="7643"/>
        <w:tab w:val="left" w:pos="8209"/>
        <w:tab w:val="left" w:pos="8775"/>
        <w:tab w:val="right" w:pos="9072"/>
      </w:tabs>
      <w:autoSpaceDE w:val="0"/>
      <w:autoSpaceDN w:val="0"/>
      <w:adjustRightInd w:val="0"/>
      <w:spacing w:line="312" w:lineRule="auto"/>
      <w:jc w:val="right"/>
    </w:pPr>
    <w:rPr>
      <w:rFonts w:ascii="Arial" w:hAnsi="Arial" w:cs="Arial"/>
      <w:sz w:val="18"/>
      <w:szCs w:val="18"/>
    </w:rPr>
  </w:style>
  <w:style w:type="paragraph" w:styleId="Kop1">
    <w:name w:val="heading 1"/>
    <w:aliases w:val="Kop 1 Emtio"/>
    <w:basedOn w:val="ZsysbasisEmtio"/>
    <w:next w:val="BasistekstEmtio"/>
    <w:uiPriority w:val="4"/>
    <w:qFormat/>
    <w:rsid w:val="00345315"/>
    <w:pPr>
      <w:keepNext/>
      <w:keepLines/>
      <w:numPr>
        <w:numId w:val="47"/>
      </w:numPr>
      <w:outlineLvl w:val="0"/>
    </w:pPr>
    <w:rPr>
      <w:b/>
      <w:bCs/>
      <w:sz w:val="24"/>
      <w:szCs w:val="32"/>
    </w:rPr>
  </w:style>
  <w:style w:type="paragraph" w:styleId="Kop2">
    <w:name w:val="heading 2"/>
    <w:aliases w:val="Kop 2 Emtio"/>
    <w:basedOn w:val="ZsysbasisEmtio"/>
    <w:next w:val="BasistekstEmtio"/>
    <w:uiPriority w:val="4"/>
    <w:qFormat/>
    <w:rsid w:val="00345315"/>
    <w:pPr>
      <w:keepNext/>
      <w:keepLines/>
      <w:numPr>
        <w:ilvl w:val="1"/>
        <w:numId w:val="47"/>
      </w:numPr>
      <w:outlineLvl w:val="1"/>
    </w:pPr>
    <w:rPr>
      <w:b/>
      <w:bCs/>
      <w:iCs/>
      <w:szCs w:val="28"/>
    </w:rPr>
  </w:style>
  <w:style w:type="paragraph" w:styleId="Kop3">
    <w:name w:val="heading 3"/>
    <w:aliases w:val="Kop 3 Emtio"/>
    <w:basedOn w:val="ZsysbasisEmtio"/>
    <w:next w:val="BasistekstEmtio"/>
    <w:uiPriority w:val="4"/>
    <w:qFormat/>
    <w:rsid w:val="00345315"/>
    <w:pPr>
      <w:keepNext/>
      <w:keepLines/>
      <w:numPr>
        <w:ilvl w:val="2"/>
        <w:numId w:val="47"/>
      </w:numPr>
      <w:outlineLvl w:val="2"/>
    </w:pPr>
    <w:rPr>
      <w:i/>
      <w:iCs/>
    </w:rPr>
  </w:style>
  <w:style w:type="paragraph" w:styleId="Kop4">
    <w:name w:val="heading 4"/>
    <w:aliases w:val="Kop 4 Emtio"/>
    <w:basedOn w:val="ZsysbasisEmtio"/>
    <w:next w:val="BasistekstEmtio"/>
    <w:uiPriority w:val="4"/>
    <w:rsid w:val="00345315"/>
    <w:pPr>
      <w:keepNext/>
      <w:keepLines/>
      <w:numPr>
        <w:ilvl w:val="3"/>
        <w:numId w:val="47"/>
      </w:numPr>
      <w:outlineLvl w:val="3"/>
    </w:pPr>
    <w:rPr>
      <w:bCs/>
      <w:szCs w:val="24"/>
    </w:rPr>
  </w:style>
  <w:style w:type="paragraph" w:styleId="Kop5">
    <w:name w:val="heading 5"/>
    <w:aliases w:val="Kop 5 Emtio"/>
    <w:basedOn w:val="ZsysbasisEmtio"/>
    <w:next w:val="BasistekstEmtio"/>
    <w:uiPriority w:val="4"/>
    <w:rsid w:val="00345315"/>
    <w:pPr>
      <w:keepNext/>
      <w:keepLines/>
      <w:numPr>
        <w:ilvl w:val="4"/>
        <w:numId w:val="47"/>
      </w:numPr>
      <w:outlineLvl w:val="4"/>
    </w:pPr>
    <w:rPr>
      <w:bCs/>
      <w:iCs/>
      <w:szCs w:val="22"/>
    </w:rPr>
  </w:style>
  <w:style w:type="paragraph" w:styleId="Kop6">
    <w:name w:val="heading 6"/>
    <w:aliases w:val="Kop 6 Emtio"/>
    <w:basedOn w:val="ZsysbasisEmtio"/>
    <w:next w:val="BasistekstEmtio"/>
    <w:uiPriority w:val="4"/>
    <w:rsid w:val="00345315"/>
    <w:pPr>
      <w:keepNext/>
      <w:keepLines/>
      <w:numPr>
        <w:ilvl w:val="5"/>
        <w:numId w:val="47"/>
      </w:numPr>
      <w:outlineLvl w:val="5"/>
    </w:pPr>
  </w:style>
  <w:style w:type="paragraph" w:styleId="Kop7">
    <w:name w:val="heading 7"/>
    <w:aliases w:val="Kop 7 Emtio"/>
    <w:basedOn w:val="ZsysbasisEmtio"/>
    <w:next w:val="BasistekstEmtio"/>
    <w:uiPriority w:val="4"/>
    <w:rsid w:val="00345315"/>
    <w:pPr>
      <w:keepNext/>
      <w:keepLines/>
      <w:numPr>
        <w:ilvl w:val="6"/>
        <w:numId w:val="47"/>
      </w:numPr>
      <w:outlineLvl w:val="6"/>
    </w:pPr>
    <w:rPr>
      <w:bCs/>
      <w:szCs w:val="20"/>
    </w:rPr>
  </w:style>
  <w:style w:type="paragraph" w:styleId="Kop8">
    <w:name w:val="heading 8"/>
    <w:aliases w:val="Kop 8 Emtio"/>
    <w:basedOn w:val="ZsysbasisEmtio"/>
    <w:next w:val="BasistekstEmtio"/>
    <w:uiPriority w:val="4"/>
    <w:rsid w:val="00345315"/>
    <w:pPr>
      <w:keepNext/>
      <w:keepLines/>
      <w:numPr>
        <w:ilvl w:val="7"/>
        <w:numId w:val="47"/>
      </w:numPr>
      <w:outlineLvl w:val="7"/>
    </w:pPr>
    <w:rPr>
      <w:iCs/>
      <w:szCs w:val="20"/>
    </w:rPr>
  </w:style>
  <w:style w:type="paragraph" w:styleId="Kop9">
    <w:name w:val="heading 9"/>
    <w:aliases w:val="Kop 9 Emtio"/>
    <w:basedOn w:val="ZsysbasisEmtio"/>
    <w:next w:val="BasistekstEmtio"/>
    <w:uiPriority w:val="4"/>
    <w:rsid w:val="00345315"/>
    <w:pPr>
      <w:keepNext/>
      <w:keepLines/>
      <w:numPr>
        <w:ilvl w:val="8"/>
        <w:numId w:val="47"/>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rsid w:val="00122DED"/>
  </w:style>
  <w:style w:type="paragraph" w:styleId="Voettekst">
    <w:name w:val="footer"/>
    <w:basedOn w:val="ZsysbasisEmtio"/>
    <w:next w:val="BasistekstEmtio"/>
    <w:link w:val="VoettekstChar"/>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720" w:hanging="180"/>
      <w:jc w:val="left"/>
    </w:pPr>
    <w:rPr>
      <w:rFonts w:ascii="Montserrat" w:hAnsi="Montserrat" w:cs="Maiandra GD"/>
      <w:color w:val="000000" w:themeColor="text1"/>
    </w:rPr>
  </w:style>
  <w:style w:type="paragraph" w:styleId="Index5">
    <w:name w:val="index 5"/>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900" w:hanging="180"/>
      <w:jc w:val="left"/>
    </w:pPr>
    <w:rPr>
      <w:rFonts w:ascii="Montserrat" w:hAnsi="Montserrat" w:cs="Maiandra GD"/>
      <w:color w:val="000000" w:themeColor="text1"/>
    </w:rPr>
  </w:style>
  <w:style w:type="paragraph" w:styleId="Index6">
    <w:name w:val="index 6"/>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080" w:hanging="180"/>
      <w:jc w:val="left"/>
    </w:pPr>
    <w:rPr>
      <w:rFonts w:ascii="Montserrat" w:hAnsi="Montserrat" w:cs="Maiandra GD"/>
      <w:color w:val="000000" w:themeColor="text1"/>
    </w:rPr>
  </w:style>
  <w:style w:type="paragraph" w:styleId="Index7">
    <w:name w:val="index 7"/>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260" w:hanging="180"/>
      <w:jc w:val="left"/>
    </w:pPr>
    <w:rPr>
      <w:rFonts w:ascii="Montserrat" w:hAnsi="Montserrat" w:cs="Maiandra GD"/>
      <w:color w:val="000000" w:themeColor="text1"/>
    </w:rPr>
  </w:style>
  <w:style w:type="paragraph" w:styleId="Index8">
    <w:name w:val="index 8"/>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440" w:hanging="180"/>
      <w:jc w:val="left"/>
    </w:pPr>
    <w:rPr>
      <w:rFonts w:ascii="Montserrat" w:hAnsi="Montserrat" w:cs="Maiandra GD"/>
      <w:color w:val="000000" w:themeColor="text1"/>
    </w:rPr>
  </w:style>
  <w:style w:type="paragraph" w:styleId="Index9">
    <w:name w:val="index 9"/>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620" w:hanging="180"/>
      <w:jc w:val="left"/>
    </w:pPr>
    <w:rPr>
      <w:rFonts w:ascii="Montserrat" w:hAnsi="Montserrat" w:cs="Maiandra GD"/>
      <w:color w:val="000000" w:themeColor="text1"/>
    </w:r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4"/>
      </w:numPr>
      <w:ind w:left="357" w:hanging="357"/>
    </w:pPr>
  </w:style>
  <w:style w:type="paragraph" w:styleId="Lijstopsomteken2">
    <w:name w:val="List Bullet 2"/>
    <w:basedOn w:val="ZsysbasisEmtio"/>
    <w:next w:val="BasistekstEmtio"/>
    <w:uiPriority w:val="98"/>
    <w:semiHidden/>
    <w:rsid w:val="00E7078D"/>
    <w:pPr>
      <w:numPr>
        <w:numId w:val="15"/>
      </w:numPr>
      <w:ind w:left="641" w:hanging="357"/>
    </w:pPr>
  </w:style>
  <w:style w:type="paragraph" w:styleId="Lijstopsomteken3">
    <w:name w:val="List Bullet 3"/>
    <w:basedOn w:val="ZsysbasisEmtio"/>
    <w:next w:val="BasistekstEmtio"/>
    <w:uiPriority w:val="98"/>
    <w:semiHidden/>
    <w:rsid w:val="00E7078D"/>
    <w:pPr>
      <w:numPr>
        <w:numId w:val="16"/>
      </w:numPr>
      <w:ind w:left="924" w:hanging="357"/>
    </w:pPr>
  </w:style>
  <w:style w:type="paragraph" w:styleId="Lijstopsomteken4">
    <w:name w:val="List Bullet 4"/>
    <w:basedOn w:val="ZsysbasisEmtio"/>
    <w:next w:val="BasistekstEmtio"/>
    <w:uiPriority w:val="98"/>
    <w:semiHidden/>
    <w:rsid w:val="00E7078D"/>
    <w:pPr>
      <w:numPr>
        <w:numId w:val="17"/>
      </w:numPr>
      <w:ind w:left="1208" w:hanging="357"/>
    </w:pPr>
  </w:style>
  <w:style w:type="paragraph" w:styleId="Lijstnummering">
    <w:name w:val="List Number"/>
    <w:basedOn w:val="ZsysbasisEmtio"/>
    <w:next w:val="BasistekstEmtio"/>
    <w:uiPriority w:val="98"/>
    <w:semiHidden/>
    <w:rsid w:val="00705849"/>
    <w:pPr>
      <w:numPr>
        <w:numId w:val="19"/>
      </w:numPr>
      <w:ind w:left="357" w:hanging="357"/>
    </w:pPr>
  </w:style>
  <w:style w:type="paragraph" w:styleId="Lijstnummering2">
    <w:name w:val="List Number 2"/>
    <w:basedOn w:val="ZsysbasisEmtio"/>
    <w:next w:val="BasistekstEmtio"/>
    <w:uiPriority w:val="98"/>
    <w:semiHidden/>
    <w:rsid w:val="00705849"/>
    <w:pPr>
      <w:numPr>
        <w:numId w:val="20"/>
      </w:numPr>
      <w:ind w:left="641" w:hanging="357"/>
    </w:pPr>
  </w:style>
  <w:style w:type="paragraph" w:styleId="Lijstnummering3">
    <w:name w:val="List Number 3"/>
    <w:basedOn w:val="ZsysbasisEmtio"/>
    <w:next w:val="BasistekstEmtio"/>
    <w:uiPriority w:val="98"/>
    <w:semiHidden/>
    <w:rsid w:val="00705849"/>
    <w:pPr>
      <w:numPr>
        <w:numId w:val="21"/>
      </w:numPr>
      <w:ind w:left="924" w:hanging="357"/>
    </w:pPr>
  </w:style>
  <w:style w:type="paragraph" w:styleId="Lijstnummering4">
    <w:name w:val="List Number 4"/>
    <w:basedOn w:val="ZsysbasisEmtio"/>
    <w:next w:val="BasistekstEmtio"/>
    <w:uiPriority w:val="98"/>
    <w:semiHidden/>
    <w:rsid w:val="00705849"/>
    <w:pPr>
      <w:numPr>
        <w:numId w:val="22"/>
      </w:numPr>
      <w:ind w:left="1208" w:hanging="357"/>
    </w:pPr>
  </w:style>
  <w:style w:type="paragraph" w:styleId="Lijstnummering5">
    <w:name w:val="List Number 5"/>
    <w:basedOn w:val="ZsysbasisEmtio"/>
    <w:next w:val="BasistekstEmtio"/>
    <w:uiPriority w:val="98"/>
    <w:semiHidden/>
    <w:rsid w:val="00705849"/>
    <w:pPr>
      <w:numPr>
        <w:numId w:val="23"/>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8"/>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VoettekstChar">
    <w:name w:val="Voettekst Char"/>
    <w:link w:val="Voettekst"/>
    <w:locked/>
    <w:rsid w:val="000D63C5"/>
    <w:rPr>
      <w:rFonts w:ascii="Montserrat" w:hAnsi="Montserrat" w:cs="Maiandra GD"/>
      <w:color w:val="000000" w:themeColor="text1"/>
      <w:sz w:val="18"/>
      <w:szCs w:val="18"/>
    </w:rPr>
  </w:style>
  <w:style w:type="character" w:customStyle="1" w:styleId="BasistekstEmtioChar">
    <w:name w:val="Basistekst Emtio Char"/>
    <w:link w:val="BasistekstEmtio"/>
    <w:locked/>
    <w:rsid w:val="000D63C5"/>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556ABD3B04CBE4CB54FD4AC1FF5CC25" ma:contentTypeVersion="3" ma:contentTypeDescription="Create a new document." ma:contentTypeScope="" ma:versionID="b1c148ff653495fc44c55d88bcf1d1e6">
  <xsd:schema xmlns:xsd="http://www.w3.org/2001/XMLSchema" xmlns:xs="http://www.w3.org/2001/XMLSchema" xmlns:p="http://schemas.microsoft.com/office/2006/metadata/properties" xmlns:ns2="13d14f93-f71e-42ce-96d2-abea70437f49" targetNamespace="http://schemas.microsoft.com/office/2006/metadata/properties" ma:root="true" ma:fieldsID="bdd19a7c622a6242f39c95b4234245b3" ns2:_="">
    <xsd:import namespace="13d14f93-f71e-42ce-96d2-abea70437f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d14f93-f71e-42ce-96d2-abea70437f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983799-43A6-4789-AC35-B7FC3D76DD9B}">
  <ds:schemaRefs>
    <ds:schemaRef ds:uri="http://schemas.openxmlformats.org/officeDocument/2006/bibliography"/>
  </ds:schemaRefs>
</ds:datastoreItem>
</file>

<file path=customXml/itemProps2.xml><?xml version="1.0" encoding="utf-8"?>
<ds:datastoreItem xmlns:ds="http://schemas.openxmlformats.org/officeDocument/2006/customXml" ds:itemID="{533CDB7A-F280-4C3A-9203-04BA4B733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6CC0DF-9471-43DF-9C7F-32B680AD3F9A}">
  <ds:schemaRefs>
    <ds:schemaRef ds:uri="http://schemas.microsoft.com/sharepoint/v3/contenttype/forms"/>
  </ds:schemaRefs>
</ds:datastoreItem>
</file>

<file path=customXml/itemProps4.xml><?xml version="1.0" encoding="utf-8"?>
<ds:datastoreItem xmlns:ds="http://schemas.openxmlformats.org/officeDocument/2006/customXml" ds:itemID="{8A58E374-9B44-4340-96BE-7601063CDB54}"/>
</file>

<file path=docProps/app.xml><?xml version="1.0" encoding="utf-8"?>
<Properties xmlns="http://schemas.openxmlformats.org/officeDocument/2006/extended-properties" xmlns:vt="http://schemas.openxmlformats.org/officeDocument/2006/docPropsVTypes">
  <Template>Normal.dotm</Template>
  <TotalTime>1</TotalTime>
  <Pages>1</Pages>
  <Words>150</Words>
  <Characters>842</Characters>
  <Application>Microsoft Office Word</Application>
  <DocSecurity>0</DocSecurity>
  <Lines>70</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4</cp:revision>
  <dcterms:created xsi:type="dcterms:W3CDTF">2026-01-13T08:49:00Z</dcterms:created>
  <dcterms:modified xsi:type="dcterms:W3CDTF">2026-01-13T08:50:00Z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0x0101004556ABD3B04CBE4CB54FD4AC1FF5CC25</vt:lpwstr>
  </property>
  <property fmtid="{D5CDD505-2E9C-101B-9397-08002B2CF9AE}" pid="4" name="MediaServiceImageTags">
    <vt:lpwstr/>
  </property>
  <property fmtid="{D5CDD505-2E9C-101B-9397-08002B2CF9AE}" pid="5" name="docLang">
    <vt:lpwstr>nl</vt:lpwstr>
  </property>
</Properties>
</file>